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c>
          <w:tcPr>
            <w:tcW w:type="dxa" w:w="9026"/>
            <w:shd w:fill="1F4E78" w:val="clear"/>
            <w:tcBorders>
              <w:top w:val="single" w:sz="8" w:color="1F4E78"/>
              <w:left w:val="single" w:sz="8" w:color="1F4E78"/>
              <w:bottom w:val="single" w:sz="8" w:color="1F4E78"/>
              <w:right w:val="single" w:sz="8" w:color="1F4E78"/>
            </w:tcBorders>
            <w:tcMar>
              <w:top w:w="160" w:type="dxa"/>
              <w:start w:w="180" w:type="dxa"/>
              <w:bottom w:w="150" w:type="dxa"/>
              <w:end w:w="180" w:type="dxa"/>
            </w:tcMar>
            <w:vAlign w:val="center"/>
          </w:tcPr>
          <w:p>
            <w:pPr>
              <w:keepNext w:val="0"/>
              <w:keepLines w:val="0"/>
              <w:spacing w:before="0" w:after="60" w:line="240" w:lineRule="auto"/>
            </w:pPr>
            <w:r>
              <w:rPr>
                <w:rFonts w:ascii="Arial" w:hAnsi="Arial" w:eastAsia="Arial" w:cs="Arial"/>
                <w:sz w:val="19"/>
              </w:rPr>
            </w:r>
            <w:r>
              <w:rPr>
                <w:rFonts w:ascii="Arial" w:hAnsi="Arial" w:eastAsia="Arial" w:cs="Arial"/>
                <w:b/>
                <w:i w:val="0"/>
                <w:color w:val="FFFFFF"/>
                <w:sz w:val="34"/>
              </w:rPr>
              <w:t>05. Tender Comparison and Return Expanded Checklist</w:t>
            </w:r>
          </w:p>
          <w:p>
            <w:pPr>
              <w:keepNext w:val="0"/>
              <w:keepLines w:val="0"/>
              <w:spacing w:before="0" w:after="0" w:line="240" w:lineRule="auto"/>
            </w:pPr>
            <w:r>
              <w:rPr>
                <w:rFonts w:ascii="Arial" w:hAnsi="Arial" w:eastAsia="Arial" w:cs="Arial"/>
                <w:b w:val="0"/>
                <w:i w:val="0"/>
                <w:color w:val="FFFFFF"/>
                <w:sz w:val="19"/>
              </w:rPr>
              <w:t>Compare what each tenderer has actually offered, not simply the headline prices.</w:t>
            </w:r>
          </w:p>
        </w:tc>
      </w:tr>
    </w:tbl>
    <w:p>
      <w:pPr>
        <w:keepNext w:val="0"/>
        <w:keepLines w:val="0"/>
        <w:spacing w:before="140" w:after="80" w:line="240" w:lineRule="auto"/>
      </w:pPr>
      <w:r>
        <w:rPr>
          <w:rFonts w:ascii="Arial" w:hAnsi="Arial" w:eastAsia="Arial" w:cs="Arial"/>
          <w:b/>
          <w:i w:val="0"/>
          <w:color w:val="1F4E78"/>
          <w:sz w:val="21"/>
        </w:rPr>
        <w:t>PROJECT DETAILS</w:t>
      </w: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2256"/>
        <w:gridCol w:w="2256"/>
        <w:gridCol w:w="2256"/>
        <w:gridCol w:w="2256"/>
      </w:tblGrid>
      <w:tr>
        <w:trPr>
          <w:cantSplit/>
        </w:trPr>
        <w:tc>
          <w:tcPr>
            <w:tcW w:type="dxa" w:w="1814"/>
            <w:tcMar>
              <w:top w:w="80" w:type="dxa"/>
              <w:start w:w="90" w:type="dxa"/>
              <w:bottom w:w="80" w:type="dxa"/>
              <w:end w:w="90" w:type="dxa"/>
            </w:tcMar>
            <w:tcBorders>
              <w:top w:val="single" w:sz="5" w:color="B7B7B7"/>
              <w:left w:val="single" w:sz="5" w:color="B7B7B7"/>
              <w:bottom w:val="single" w:sz="5" w:color="B7B7B7"/>
              <w:right w:val="single" w:sz="5" w:color="B7B7B7"/>
            </w:tcBorders>
            <w:shd w:fill="D9EAF7" w:val="clear"/>
            <w:vAlign w:val="center"/>
          </w:tcPr>
          <w:p>
            <w:pPr>
              <w:keepNext w:val="0"/>
              <w:keepLines w:val="0"/>
              <w:spacing w:before="0" w:after="0" w:line="240" w:lineRule="auto"/>
            </w:pPr>
            <w:r>
              <w:rPr>
                <w:rFonts w:ascii="Arial" w:hAnsi="Arial" w:eastAsia="Arial" w:cs="Arial"/>
                <w:sz w:val="19"/>
              </w:rPr>
            </w:r>
            <w:r>
              <w:rPr>
                <w:rFonts w:ascii="Arial" w:hAnsi="Arial" w:eastAsia="Arial" w:cs="Arial"/>
                <w:b/>
                <w:i w:val="0"/>
                <w:color w:val="1F4E78"/>
                <w:sz w:val="17"/>
              </w:rPr>
              <w:t>Project title</w:t>
            </w:r>
          </w:p>
        </w:tc>
        <w:tc>
          <w:tcPr>
            <w:tcW w:type="dxa" w:w="2891"/>
            <w:tcMar>
              <w:top w:w="80" w:type="dxa"/>
              <w:start w:w="90" w:type="dxa"/>
              <w:bottom w:w="80" w:type="dxa"/>
              <w:end w:w="90" w:type="dxa"/>
            </w:tcMar>
            <w:tcBorders>
              <w:top w:val="single" w:sz="5" w:color="B7B7B7"/>
              <w:left w:val="single" w:sz="5" w:color="B7B7B7"/>
              <w:bottom w:val="single" w:sz="5" w:color="B7B7B7"/>
              <w:right w:val="single" w:sz="5" w:color="B7B7B7"/>
            </w:tcBorders>
            <w:vAlign w:val="center"/>
          </w:tcPr>
          <w:p>
            <w:pPr>
              <w:keepNext w:val="0"/>
              <w:keepLines w:val="0"/>
              <w:spacing w:before="0" w:after="0" w:line="240" w:lineRule="auto"/>
            </w:pPr>
            <w:r>
              <w:rPr>
                <w:rFonts w:ascii="Arial" w:hAnsi="Arial" w:eastAsia="Arial" w:cs="Arial"/>
                <w:sz w:val="19"/>
              </w:rPr>
            </w:r>
            <w:r>
              <w:rPr>
                <w:rFonts w:ascii="Arial" w:hAnsi="Arial" w:eastAsia="Arial" w:cs="Arial"/>
                <w:b w:val="0"/>
                <w:i/>
                <w:color w:val="7F7F7F"/>
                <w:sz w:val="15"/>
              </w:rPr>
              <w:t>Enter the controlled project title used on approvals, appointments and contract documents.</w:t>
            </w:r>
          </w:p>
          <w:p>
            <w:pPr>
              <w:keepNext w:val="0"/>
              <w:keepLines w:val="0"/>
              <w:spacing w:before="80" w:after="0" w:line="240" w:lineRule="auto"/>
            </w:pPr>
            <w:r>
              <w:rPr>
                <w:rFonts w:ascii="Arial" w:hAnsi="Arial" w:eastAsia="Arial" w:cs="Arial"/>
                <w:b w:val="0"/>
                <w:i w:val="0"/>
                <w:color w:val="A6A6A6"/>
                <w:sz w:val="16"/>
              </w:rPr>
              <w:t>________________________________________________________________</w:t>
            </w:r>
          </w:p>
        </w:tc>
        <w:tc>
          <w:tcPr>
            <w:tcW w:type="dxa" w:w="1814"/>
            <w:tcMar>
              <w:top w:w="80" w:type="dxa"/>
              <w:start w:w="90" w:type="dxa"/>
              <w:bottom w:w="80" w:type="dxa"/>
              <w:end w:w="90" w:type="dxa"/>
            </w:tcMar>
            <w:tcBorders>
              <w:top w:val="single" w:sz="5" w:color="B7B7B7"/>
              <w:left w:val="single" w:sz="5" w:color="B7B7B7"/>
              <w:bottom w:val="single" w:sz="5" w:color="B7B7B7"/>
              <w:right w:val="single" w:sz="5" w:color="B7B7B7"/>
            </w:tcBorders>
            <w:shd w:fill="D9EAF7" w:val="clear"/>
            <w:vAlign w:val="center"/>
          </w:tcPr>
          <w:p>
            <w:pPr>
              <w:keepNext w:val="0"/>
              <w:keepLines w:val="0"/>
              <w:spacing w:before="0" w:after="0" w:line="240" w:lineRule="auto"/>
            </w:pPr>
            <w:r>
              <w:rPr>
                <w:rFonts w:ascii="Arial" w:hAnsi="Arial" w:eastAsia="Arial" w:cs="Arial"/>
                <w:sz w:val="19"/>
              </w:rPr>
            </w:r>
            <w:r>
              <w:rPr>
                <w:rFonts w:ascii="Arial" w:hAnsi="Arial" w:eastAsia="Arial" w:cs="Arial"/>
                <w:b/>
                <w:i w:val="0"/>
                <w:color w:val="1F4E78"/>
                <w:sz w:val="17"/>
              </w:rPr>
              <w:t>Project reference</w:t>
            </w:r>
          </w:p>
        </w:tc>
        <w:tc>
          <w:tcPr>
            <w:tcW w:type="dxa" w:w="2494"/>
            <w:tcMar>
              <w:top w:w="80" w:type="dxa"/>
              <w:start w:w="90" w:type="dxa"/>
              <w:bottom w:w="80" w:type="dxa"/>
              <w:end w:w="90" w:type="dxa"/>
            </w:tcMar>
            <w:tcBorders>
              <w:top w:val="single" w:sz="5" w:color="B7B7B7"/>
              <w:left w:val="single" w:sz="5" w:color="B7B7B7"/>
              <w:bottom w:val="single" w:sz="5" w:color="B7B7B7"/>
              <w:right w:val="single" w:sz="5" w:color="B7B7B7"/>
            </w:tcBorders>
            <w:vAlign w:val="center"/>
          </w:tcPr>
          <w:p>
            <w:pPr>
              <w:keepNext w:val="0"/>
              <w:keepLines w:val="0"/>
              <w:spacing w:before="0" w:after="0" w:line="240" w:lineRule="auto"/>
            </w:pPr>
            <w:r>
              <w:rPr>
                <w:rFonts w:ascii="Arial" w:hAnsi="Arial" w:eastAsia="Arial" w:cs="Arial"/>
                <w:sz w:val="19"/>
              </w:rPr>
            </w:r>
            <w:r>
              <w:rPr>
                <w:rFonts w:ascii="Arial" w:hAnsi="Arial" w:eastAsia="Arial" w:cs="Arial"/>
                <w:b w:val="0"/>
                <w:i/>
                <w:color w:val="7F7F7F"/>
                <w:sz w:val="15"/>
              </w:rPr>
              <w:t>Use the organisation’s project number or another unique reference that will remain stable throughout the project.</w:t>
            </w:r>
          </w:p>
          <w:p>
            <w:pPr>
              <w:keepNext w:val="0"/>
              <w:keepLines w:val="0"/>
              <w:spacing w:before="80" w:after="0" w:line="240" w:lineRule="auto"/>
            </w:pPr>
            <w:r>
              <w:rPr>
                <w:rFonts w:ascii="Arial" w:hAnsi="Arial" w:eastAsia="Arial" w:cs="Arial"/>
                <w:b w:val="0"/>
                <w:i w:val="0"/>
                <w:color w:val="A6A6A6"/>
                <w:sz w:val="16"/>
              </w:rPr>
              <w:t>________________________________________________________________</w:t>
            </w:r>
          </w:p>
        </w:tc>
      </w:tr>
      <w:tr>
        <w:trPr>
          <w:cantSplit/>
        </w:trPr>
        <w:tc>
          <w:tcPr>
            <w:tcW w:type="dxa" w:w="1814"/>
            <w:tcMar>
              <w:top w:w="80" w:type="dxa"/>
              <w:start w:w="90" w:type="dxa"/>
              <w:bottom w:w="80" w:type="dxa"/>
              <w:end w:w="90" w:type="dxa"/>
            </w:tcMar>
            <w:tcBorders>
              <w:top w:val="single" w:sz="5" w:color="B7B7B7"/>
              <w:left w:val="single" w:sz="5" w:color="B7B7B7"/>
              <w:bottom w:val="single" w:sz="5" w:color="B7B7B7"/>
              <w:right w:val="single" w:sz="5" w:color="B7B7B7"/>
            </w:tcBorders>
            <w:shd w:fill="D9EAF7" w:val="clear"/>
            <w:vAlign w:val="center"/>
          </w:tcPr>
          <w:p>
            <w:pPr>
              <w:keepNext w:val="0"/>
              <w:keepLines w:val="0"/>
              <w:spacing w:before="0" w:after="0" w:line="240" w:lineRule="auto"/>
            </w:pPr>
            <w:r>
              <w:rPr>
                <w:rFonts w:ascii="Arial" w:hAnsi="Arial" w:eastAsia="Arial" w:cs="Arial"/>
                <w:sz w:val="19"/>
              </w:rPr>
            </w:r>
            <w:r>
              <w:rPr>
                <w:rFonts w:ascii="Arial" w:hAnsi="Arial" w:eastAsia="Arial" w:cs="Arial"/>
                <w:b/>
                <w:i w:val="0"/>
                <w:color w:val="1F4E78"/>
                <w:sz w:val="17"/>
              </w:rPr>
              <w:t>Client / organisation</w:t>
            </w:r>
          </w:p>
        </w:tc>
        <w:tc>
          <w:tcPr>
            <w:tcW w:type="dxa" w:w="2891"/>
            <w:tcMar>
              <w:top w:w="80" w:type="dxa"/>
              <w:start w:w="90" w:type="dxa"/>
              <w:bottom w:w="80" w:type="dxa"/>
              <w:end w:w="90" w:type="dxa"/>
            </w:tcMar>
            <w:tcBorders>
              <w:top w:val="single" w:sz="5" w:color="B7B7B7"/>
              <w:left w:val="single" w:sz="5" w:color="B7B7B7"/>
              <w:bottom w:val="single" w:sz="5" w:color="B7B7B7"/>
              <w:right w:val="single" w:sz="5" w:color="B7B7B7"/>
            </w:tcBorders>
            <w:vAlign w:val="center"/>
          </w:tcPr>
          <w:p>
            <w:pPr>
              <w:keepNext w:val="0"/>
              <w:keepLines w:val="0"/>
              <w:spacing w:before="0" w:after="0" w:line="240" w:lineRule="auto"/>
            </w:pPr>
            <w:r>
              <w:rPr>
                <w:rFonts w:ascii="Arial" w:hAnsi="Arial" w:eastAsia="Arial" w:cs="Arial"/>
                <w:sz w:val="19"/>
              </w:rPr>
            </w:r>
            <w:r>
              <w:rPr>
                <w:rFonts w:ascii="Arial" w:hAnsi="Arial" w:eastAsia="Arial" w:cs="Arial"/>
                <w:b w:val="0"/>
                <w:i/>
                <w:color w:val="7F7F7F"/>
                <w:sz w:val="15"/>
              </w:rPr>
              <w:t>Enter the legal or operational client organisation responsible for the project.</w:t>
            </w:r>
          </w:p>
          <w:p>
            <w:pPr>
              <w:keepNext w:val="0"/>
              <w:keepLines w:val="0"/>
              <w:spacing w:before="80" w:after="0" w:line="240" w:lineRule="auto"/>
            </w:pPr>
            <w:r>
              <w:rPr>
                <w:rFonts w:ascii="Arial" w:hAnsi="Arial" w:eastAsia="Arial" w:cs="Arial"/>
                <w:b w:val="0"/>
                <w:i w:val="0"/>
                <w:color w:val="A6A6A6"/>
                <w:sz w:val="16"/>
              </w:rPr>
              <w:t>________________________________________________________________</w:t>
            </w:r>
          </w:p>
        </w:tc>
        <w:tc>
          <w:tcPr>
            <w:tcW w:type="dxa" w:w="1814"/>
            <w:tcMar>
              <w:top w:w="80" w:type="dxa"/>
              <w:start w:w="90" w:type="dxa"/>
              <w:bottom w:w="80" w:type="dxa"/>
              <w:end w:w="90" w:type="dxa"/>
            </w:tcMar>
            <w:tcBorders>
              <w:top w:val="single" w:sz="5" w:color="B7B7B7"/>
              <w:left w:val="single" w:sz="5" w:color="B7B7B7"/>
              <w:bottom w:val="single" w:sz="5" w:color="B7B7B7"/>
              <w:right w:val="single" w:sz="5" w:color="B7B7B7"/>
            </w:tcBorders>
            <w:shd w:fill="D9EAF7" w:val="clear"/>
            <w:vAlign w:val="center"/>
          </w:tcPr>
          <w:p>
            <w:pPr>
              <w:keepNext w:val="0"/>
              <w:keepLines w:val="0"/>
              <w:spacing w:before="0" w:after="0" w:line="240" w:lineRule="auto"/>
            </w:pPr>
            <w:r>
              <w:rPr>
                <w:rFonts w:ascii="Arial" w:hAnsi="Arial" w:eastAsia="Arial" w:cs="Arial"/>
                <w:sz w:val="19"/>
              </w:rPr>
            </w:r>
            <w:r>
              <w:rPr>
                <w:rFonts w:ascii="Arial" w:hAnsi="Arial" w:eastAsia="Arial" w:cs="Arial"/>
                <w:b/>
                <w:i w:val="0"/>
                <w:color w:val="1F4E78"/>
                <w:sz w:val="17"/>
              </w:rPr>
              <w:t>Site / building</w:t>
            </w:r>
          </w:p>
        </w:tc>
        <w:tc>
          <w:tcPr>
            <w:tcW w:type="dxa" w:w="2494"/>
            <w:tcMar>
              <w:top w:w="80" w:type="dxa"/>
              <w:start w:w="90" w:type="dxa"/>
              <w:bottom w:w="80" w:type="dxa"/>
              <w:end w:w="90" w:type="dxa"/>
            </w:tcMar>
            <w:tcBorders>
              <w:top w:val="single" w:sz="5" w:color="B7B7B7"/>
              <w:left w:val="single" w:sz="5" w:color="B7B7B7"/>
              <w:bottom w:val="single" w:sz="5" w:color="B7B7B7"/>
              <w:right w:val="single" w:sz="5" w:color="B7B7B7"/>
            </w:tcBorders>
            <w:vAlign w:val="center"/>
          </w:tcPr>
          <w:p>
            <w:pPr>
              <w:keepNext w:val="0"/>
              <w:keepLines w:val="0"/>
              <w:spacing w:before="0" w:after="0" w:line="240" w:lineRule="auto"/>
            </w:pPr>
            <w:r>
              <w:rPr>
                <w:rFonts w:ascii="Arial" w:hAnsi="Arial" w:eastAsia="Arial" w:cs="Arial"/>
                <w:sz w:val="19"/>
              </w:rPr>
            </w:r>
            <w:r>
              <w:rPr>
                <w:rFonts w:ascii="Arial" w:hAnsi="Arial" w:eastAsia="Arial" w:cs="Arial"/>
                <w:b w:val="0"/>
                <w:i/>
                <w:color w:val="7F7F7F"/>
                <w:sz w:val="15"/>
              </w:rPr>
              <w:t>Identify the building, site, floor, room or package clearly enough for another reviewer to understand the project boundary.</w:t>
            </w:r>
          </w:p>
          <w:p>
            <w:pPr>
              <w:keepNext w:val="0"/>
              <w:keepLines w:val="0"/>
              <w:spacing w:before="80" w:after="0" w:line="240" w:lineRule="auto"/>
            </w:pPr>
            <w:r>
              <w:rPr>
                <w:rFonts w:ascii="Arial" w:hAnsi="Arial" w:eastAsia="Arial" w:cs="Arial"/>
                <w:b w:val="0"/>
                <w:i w:val="0"/>
                <w:color w:val="A6A6A6"/>
                <w:sz w:val="16"/>
              </w:rPr>
              <w:t>________________________________________________________________</w:t>
            </w:r>
          </w:p>
        </w:tc>
      </w:tr>
      <w:tr>
        <w:trPr>
          <w:cantSplit/>
        </w:trPr>
        <w:tc>
          <w:tcPr>
            <w:tcW w:type="dxa" w:w="1814"/>
            <w:tcMar>
              <w:top w:w="80" w:type="dxa"/>
              <w:start w:w="90" w:type="dxa"/>
              <w:bottom w:w="80" w:type="dxa"/>
              <w:end w:w="90" w:type="dxa"/>
            </w:tcMar>
            <w:tcBorders>
              <w:top w:val="single" w:sz="5" w:color="B7B7B7"/>
              <w:left w:val="single" w:sz="5" w:color="B7B7B7"/>
              <w:bottom w:val="single" w:sz="5" w:color="B7B7B7"/>
              <w:right w:val="single" w:sz="5" w:color="B7B7B7"/>
            </w:tcBorders>
            <w:shd w:fill="D9EAF7" w:val="clear"/>
            <w:vAlign w:val="center"/>
          </w:tcPr>
          <w:p>
            <w:pPr>
              <w:keepNext w:val="0"/>
              <w:keepLines w:val="0"/>
              <w:spacing w:before="0" w:after="0" w:line="240" w:lineRule="auto"/>
            </w:pPr>
            <w:r>
              <w:rPr>
                <w:rFonts w:ascii="Arial" w:hAnsi="Arial" w:eastAsia="Arial" w:cs="Arial"/>
                <w:sz w:val="19"/>
              </w:rPr>
            </w:r>
            <w:r>
              <w:rPr>
                <w:rFonts w:ascii="Arial" w:hAnsi="Arial" w:eastAsia="Arial" w:cs="Arial"/>
                <w:b/>
                <w:i w:val="0"/>
                <w:color w:val="1F4E78"/>
                <w:sz w:val="17"/>
              </w:rPr>
              <w:t>Prepared by</w:t>
            </w:r>
          </w:p>
        </w:tc>
        <w:tc>
          <w:tcPr>
            <w:tcW w:type="dxa" w:w="2891"/>
            <w:tcMar>
              <w:top w:w="80" w:type="dxa"/>
              <w:start w:w="90" w:type="dxa"/>
              <w:bottom w:w="80" w:type="dxa"/>
              <w:end w:w="90" w:type="dxa"/>
            </w:tcMar>
            <w:tcBorders>
              <w:top w:val="single" w:sz="5" w:color="B7B7B7"/>
              <w:left w:val="single" w:sz="5" w:color="B7B7B7"/>
              <w:bottom w:val="single" w:sz="5" w:color="B7B7B7"/>
              <w:right w:val="single" w:sz="5" w:color="B7B7B7"/>
            </w:tcBorders>
            <w:vAlign w:val="center"/>
          </w:tcPr>
          <w:p>
            <w:pPr>
              <w:keepNext w:val="0"/>
              <w:keepLines w:val="0"/>
              <w:spacing w:before="0" w:after="0" w:line="240" w:lineRule="auto"/>
            </w:pPr>
            <w:r>
              <w:rPr>
                <w:rFonts w:ascii="Arial" w:hAnsi="Arial" w:eastAsia="Arial" w:cs="Arial"/>
                <w:sz w:val="19"/>
              </w:rPr>
            </w:r>
            <w:r>
              <w:rPr>
                <w:rFonts w:ascii="Arial" w:hAnsi="Arial" w:eastAsia="Arial" w:cs="Arial"/>
                <w:b w:val="0"/>
                <w:i/>
                <w:color w:val="7F7F7F"/>
                <w:sz w:val="15"/>
              </w:rPr>
              <w:t>Name the person coordinating this review. Technical or legal answers should still be confirmed by the appropriately appointed adviser.</w:t>
            </w:r>
          </w:p>
          <w:p>
            <w:pPr>
              <w:keepNext w:val="0"/>
              <w:keepLines w:val="0"/>
              <w:spacing w:before="80" w:after="0" w:line="240" w:lineRule="auto"/>
            </w:pPr>
            <w:r>
              <w:rPr>
                <w:rFonts w:ascii="Arial" w:hAnsi="Arial" w:eastAsia="Arial" w:cs="Arial"/>
                <w:b w:val="0"/>
                <w:i w:val="0"/>
                <w:color w:val="A6A6A6"/>
                <w:sz w:val="16"/>
              </w:rPr>
              <w:t>________________________________________________________________</w:t>
            </w:r>
          </w:p>
        </w:tc>
        <w:tc>
          <w:tcPr>
            <w:tcW w:type="dxa" w:w="1814"/>
            <w:tcMar>
              <w:top w:w="80" w:type="dxa"/>
              <w:start w:w="90" w:type="dxa"/>
              <w:bottom w:w="80" w:type="dxa"/>
              <w:end w:w="90" w:type="dxa"/>
            </w:tcMar>
            <w:tcBorders>
              <w:top w:val="single" w:sz="5" w:color="B7B7B7"/>
              <w:left w:val="single" w:sz="5" w:color="B7B7B7"/>
              <w:bottom w:val="single" w:sz="5" w:color="B7B7B7"/>
              <w:right w:val="single" w:sz="5" w:color="B7B7B7"/>
            </w:tcBorders>
            <w:shd w:fill="D9EAF7" w:val="clear"/>
            <w:vAlign w:val="center"/>
          </w:tcPr>
          <w:p>
            <w:pPr>
              <w:keepNext w:val="0"/>
              <w:keepLines w:val="0"/>
              <w:spacing w:before="0" w:after="0" w:line="240" w:lineRule="auto"/>
            </w:pPr>
            <w:r>
              <w:rPr>
                <w:rFonts w:ascii="Arial" w:hAnsi="Arial" w:eastAsia="Arial" w:cs="Arial"/>
                <w:sz w:val="19"/>
              </w:rPr>
            </w:r>
            <w:r>
              <w:rPr>
                <w:rFonts w:ascii="Arial" w:hAnsi="Arial" w:eastAsia="Arial" w:cs="Arial"/>
                <w:b/>
                <w:i w:val="0"/>
                <w:color w:val="1F4E78"/>
                <w:sz w:val="17"/>
              </w:rPr>
              <w:t>Review date</w:t>
            </w:r>
          </w:p>
        </w:tc>
        <w:tc>
          <w:tcPr>
            <w:tcW w:type="dxa" w:w="2494"/>
            <w:tcMar>
              <w:top w:w="80" w:type="dxa"/>
              <w:start w:w="90" w:type="dxa"/>
              <w:bottom w:w="80" w:type="dxa"/>
              <w:end w:w="90" w:type="dxa"/>
            </w:tcMar>
            <w:tcBorders>
              <w:top w:val="single" w:sz="5" w:color="B7B7B7"/>
              <w:left w:val="single" w:sz="5" w:color="B7B7B7"/>
              <w:bottom w:val="single" w:sz="5" w:color="B7B7B7"/>
              <w:right w:val="single" w:sz="5" w:color="B7B7B7"/>
            </w:tcBorders>
            <w:vAlign w:val="center"/>
          </w:tcPr>
          <w:p>
            <w:pPr>
              <w:keepNext w:val="0"/>
              <w:keepLines w:val="0"/>
              <w:spacing w:before="0" w:after="0" w:line="240" w:lineRule="auto"/>
            </w:pPr>
            <w:r>
              <w:rPr>
                <w:rFonts w:ascii="Arial" w:hAnsi="Arial" w:eastAsia="Arial" w:cs="Arial"/>
                <w:sz w:val="19"/>
              </w:rPr>
            </w:r>
            <w:r>
              <w:rPr>
                <w:rFonts w:ascii="Arial" w:hAnsi="Arial" w:eastAsia="Arial" w:cs="Arial"/>
                <w:b w:val="0"/>
                <w:i/>
                <w:color w:val="7F7F7F"/>
                <w:sz w:val="15"/>
              </w:rPr>
              <w:t>Enter the date of this review. Update it when the checklist is formally revisited.</w:t>
            </w:r>
          </w:p>
          <w:p>
            <w:pPr>
              <w:keepNext w:val="0"/>
              <w:keepLines w:val="0"/>
              <w:spacing w:before="80" w:after="0" w:line="240" w:lineRule="auto"/>
            </w:pPr>
            <w:r>
              <w:rPr>
                <w:rFonts w:ascii="Arial" w:hAnsi="Arial" w:eastAsia="Arial" w:cs="Arial"/>
                <w:b w:val="0"/>
                <w:i w:val="0"/>
                <w:color w:val="A6A6A6"/>
                <w:sz w:val="16"/>
              </w:rPr>
              <w:t>________________________________________________________________</w:t>
            </w:r>
          </w:p>
        </w:tc>
      </w:tr>
    </w:tbl>
    <w:p>
      <w:pPr>
        <w:keepNext w:val="0"/>
        <w:keepLines w:val="0"/>
        <w:spacing w:before="100" w:after="60" w:line="240" w:lineRule="auto"/>
      </w:pPr>
      <w:r>
        <w:rPr>
          <w:rFonts w:ascii="Arial" w:hAnsi="Arial" w:eastAsia="Arial" w:cs="Arial"/>
          <w:b/>
          <w:i w:val="0"/>
          <w:color w:val="1F4E78"/>
          <w:sz w:val="17"/>
        </w:rPr>
        <w:t xml:space="preserve">Document version: </w:t>
      </w:r>
      <w:r>
        <w:rPr>
          <w:rFonts w:ascii="Arial" w:hAnsi="Arial" w:eastAsia="Arial" w:cs="Arial"/>
          <w:b w:val="0"/>
          <w:i w:val="0"/>
          <w:color w:val="666666"/>
          <w:sz w:val="17"/>
        </w:rPr>
        <w:t>1.0  |  22 July 2026</w:t>
      </w: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c>
          <w:tcPr>
            <w:tcW w:type="dxa" w:w="9026"/>
            <w:shd w:fill="EEF5FA" w:val="clear"/>
            <w:tcBorders>
              <w:top w:val="single" w:sz="6" w:color="2F75B5"/>
              <w:left w:val="single" w:sz="6" w:color="2F75B5"/>
              <w:bottom w:val="single" w:sz="6" w:color="2F75B5"/>
              <w:right w:val="single" w:sz="6" w:color="2F75B5"/>
            </w:tcBorders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</w:tcPr>
          <w:p>
            <w:pPr>
              <w:keepNext w:val="0"/>
              <w:keepLines w:val="0"/>
              <w:spacing w:before="0" w:after="60" w:line="240" w:lineRule="auto"/>
            </w:pPr>
            <w:r>
              <w:rPr>
                <w:rFonts w:ascii="Arial" w:hAnsi="Arial" w:eastAsia="Arial" w:cs="Arial"/>
                <w:sz w:val="19"/>
              </w:rPr>
            </w:r>
            <w:r>
              <w:rPr>
                <w:rFonts w:ascii="Arial" w:hAnsi="Arial" w:eastAsia="Arial" w:cs="Arial"/>
                <w:b/>
                <w:i w:val="0"/>
                <w:color w:val="1F4E78"/>
                <w:sz w:val="19"/>
              </w:rPr>
              <w:t>HOW TO USE THIS CHECKLIST</w:t>
            </w:r>
          </w:p>
          <w:p>
            <w:pPr>
              <w:keepNext w:val="0"/>
              <w:keepLines w:val="0"/>
              <w:spacing w:before="0" w:after="60" w:line="252" w:lineRule="auto"/>
            </w:pPr>
            <w:r>
              <w:rPr>
                <w:rFonts w:ascii="Arial" w:hAnsi="Arial" w:eastAsia="Arial" w:cs="Arial"/>
                <w:b w:val="0"/>
                <w:i w:val="0"/>
                <w:color w:val="000000"/>
                <w:sz w:val="17"/>
              </w:rPr>
              <w:t>Open the file early and keep it live. Select a status for every line, record the evidence or decision, and give every action an owner and due date. Use N/A only where the matter genuinely does not apply and explain why. A checklist supports client governance; it does not replace project-specific professional, legal, technical, safety or procurement advice.</w:t>
            </w:r>
          </w:p>
          <w:p>
            <w:pPr>
              <w:keepNext w:val="0"/>
              <w:keepLines w:val="0"/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i w:val="0"/>
                <w:color w:val="1F4E78"/>
                <w:sz w:val="16"/>
              </w:rPr>
              <w:t>Status:  [ ] Not reviewed   [ ] Complete   [ ] Action required   [ ] Risk accepted   [ ] Not applicable</w:t>
            </w:r>
          </w:p>
        </w:tc>
      </w:tr>
    </w:tbl>
    <w:p>
      <w:pPr>
        <w:keepNext/>
        <w:keepLines w:val="0"/>
        <w:spacing w:before="160" w:after="80" w:line="240" w:lineRule="auto"/>
      </w:pPr>
      <w:r>
        <w:rPr>
          <w:rFonts w:ascii="Arial" w:hAnsi="Arial" w:eastAsia="Arial" w:cs="Arial"/>
          <w:b/>
          <w:i w:val="0"/>
          <w:color w:val="1F4E78"/>
          <w:sz w:val="23"/>
        </w:rPr>
        <w:t>EXPANDED WORKING CHECKLIST</w:t>
      </w:r>
    </w:p>
    <w:p>
      <w:pPr>
        <w:keepNext/>
        <w:keepLines w:val="0"/>
        <w:spacing w:before="0" w:after="120" w:line="240" w:lineRule="auto"/>
      </w:pPr>
      <w:r>
        <w:rPr>
          <w:rFonts w:ascii="Arial" w:hAnsi="Arial" w:eastAsia="Arial" w:cs="Arial"/>
          <w:b w:val="0"/>
          <w:i/>
          <w:color w:val="666666"/>
          <w:sz w:val="17"/>
        </w:rPr>
        <w:t>Complete each item with the project team. Attach or identify supporting evidence where appropriate.</w:t>
      </w: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rPr>
          <w:cantSplit/>
        </w:trPr>
        <w:tc>
          <w:tcPr>
            <w:tcW w:type="dxa" w:w="9026"/>
            <w:tcMar>
              <w:top w:w="0" w:type="dxa"/>
              <w:start w:w="0" w:type="dxa"/>
              <w:bottom w:w="0" w:type="dxa"/>
              <w:end w:w="0" w:type="dxa"/>
            </w:tcMar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/>
            </w:pPr>
          </w:p>
          <w:tbl>
            <w:tblPr>
              <w:tblW w:type="dxa" w:w="9026"/>
              <w:jc w:val="center"/>
              <w:tblLayout w:type="fixed"/>
              <w:tblLook w:firstColumn="1" w:firstRow="1" w:lastColumn="0" w:lastRow="0" w:noHBand="0" w:noVBand="1" w:val="04A0"/>
            </w:tblPr>
            <w:tblGrid>
              <w:gridCol w:w="9026"/>
            </w:tblGrid>
            <w:tr>
              <w:trPr>
                <w:cantSplit/>
              </w:trPr>
              <w:tc>
                <w:tcPr>
                  <w:tcW w:type="dxa" w:w="9026"/>
                  <w:tcMar>
                    <w:top w:w="65" w:type="dxa"/>
                    <w:start w:w="110" w:type="dxa"/>
                    <w:bottom w:w="65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2F75B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FFFFFF"/>
                      <w:sz w:val="17"/>
                    </w:rPr>
                    <w:t>A1  |  RECEIPT AND CONTROL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000000"/>
                      <w:sz w:val="18"/>
                    </w:rPr>
                    <w:t>Record every contractor invited, including declines and withdrawals.</w:t>
                  </w:r>
                </w:p>
                <w:p>
                  <w:pPr>
                    <w:keepNext/>
                    <w:keepLines/>
                    <w:spacing w:before="0" w:after="0" w:line="240" w:lineRule="auto"/>
                  </w:pPr>
                  <w:r>
                    <w:rPr>
                      <w:rFonts w:ascii="Arial" w:hAnsi="Arial" w:eastAsia="Arial" w:cs="Arial"/>
                      <w:b/>
                      <w:i/>
                      <w:color w:val="1F4E78"/>
                      <w:sz w:val="15"/>
                    </w:rPr>
                    <w:t xml:space="preserve">Guidance: </w:t>
                  </w:r>
                  <w:r>
                    <w:rPr>
                      <w:rFonts w:ascii="Arial" w:hAnsi="Arial" w:eastAsia="Arial" w:cs="Arial"/>
                      <w:b w:val="0"/>
                      <w:i/>
                      <w:color w:val="666666"/>
                      <w:sz w:val="15"/>
                    </w:rPr>
                    <w:t>Maintain a complete tenderer register so the process can be reconstructed later.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F5F5F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6"/>
                    </w:rPr>
                    <w:t xml:space="preserve">STATUS   </w:t>
                  </w:r>
                  <w:r>
                    <w:rPr>
                      <w:rFonts w:ascii="Arial" w:hAnsi="Arial" w:eastAsia="Arial" w:cs="Arial"/>
                      <w:b w:val="0"/>
                      <w:i w:val="0"/>
                      <w:color w:val="000000"/>
                      <w:sz w:val="16"/>
                    </w:rPr>
                    <w:t>[ ] Not reviewed   [ ] Complete   [ ] Action required   [ ] Risk accepted   [ ] N/A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EVIDENCE / DECISION / NOTES</w:t>
                  </w:r>
                </w:p>
                <w:p>
                  <w:pPr>
                    <w:keepNext/>
                    <w:keepLines/>
                    <w:spacing w:before="10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  <w:p>
                  <w:pPr>
                    <w:keepNext/>
                    <w:keepLines/>
                    <w:spacing w:before="4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4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ACTION REQUIRED / NEXT STEP</w:t>
                  </w:r>
                </w:p>
                <w:p>
                  <w:pPr>
                    <w:keepNext/>
                    <w:keepLines/>
                    <w:spacing w:before="8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 w:val="0"/>
                    <w:keepLines/>
                    <w:spacing w:before="0" w:after="0" w:line="240" w:lineRule="auto"/>
                  </w:pPr>
                  <w:r/>
                </w:p>
                <w:tbl>
                  <w:tblPr>
                    <w:tblW w:type="dxa" w:w="8742"/>
                    <w:jc w:val="center"/>
                    <w:tblLayout w:type="fixed"/>
                    <w:tblLook w:firstColumn="1" w:firstRow="1" w:lastColumn="0" w:lastRow="0" w:noHBand="0" w:noVBand="1" w:val="04A0"/>
                  </w:tblPr>
                  <w:tblGrid>
                    <w:gridCol w:w="3009"/>
                    <w:gridCol w:w="3009"/>
                    <w:gridCol w:w="3009"/>
                  </w:tblGrid>
                  <w:tr>
                    <w:tc>
                      <w:tcPr>
                        <w:tcW w:type="dxa" w:w="3458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Owner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Due date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Date closed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</w:tr>
                </w:tbl>
                <w:p>
                  <w:pPr>
                    <w:keepNext w:val="0"/>
                    <w:keepLines/>
                    <w:spacing w:after="0" w:line="20" w:lineRule="exact"/>
                  </w:pPr>
                </w:p>
              </w:tc>
            </w:tr>
          </w:tbl>
          <w:p/>
        </w:tc>
      </w:tr>
    </w:tbl>
    <w:p>
      <w:pPr>
        <w:keepNext w:val="0"/>
        <w:keepLines w:val="0"/>
        <w:spacing w:before="0" w:after="60" w:line="240" w:lineRule="auto"/>
      </w:pP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rPr>
          <w:cantSplit/>
        </w:trPr>
        <w:tc>
          <w:tcPr>
            <w:tcW w:type="dxa" w:w="9026"/>
            <w:tcMar>
              <w:top w:w="0" w:type="dxa"/>
              <w:start w:w="0" w:type="dxa"/>
              <w:bottom w:w="0" w:type="dxa"/>
              <w:end w:w="0" w:type="dxa"/>
            </w:tcMar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/>
            </w:pPr>
          </w:p>
          <w:tbl>
            <w:tblPr>
              <w:tblW w:type="dxa" w:w="9026"/>
              <w:jc w:val="center"/>
              <w:tblLayout w:type="fixed"/>
              <w:tblLook w:firstColumn="1" w:firstRow="1" w:lastColumn="0" w:lastRow="0" w:noHBand="0" w:noVBand="1" w:val="04A0"/>
            </w:tblPr>
            <w:tblGrid>
              <w:gridCol w:w="9026"/>
            </w:tblGrid>
            <w:tr>
              <w:trPr>
                <w:cantSplit/>
              </w:trPr>
              <w:tc>
                <w:tcPr>
                  <w:tcW w:type="dxa" w:w="9026"/>
                  <w:tcMar>
                    <w:top w:w="65" w:type="dxa"/>
                    <w:start w:w="110" w:type="dxa"/>
                    <w:bottom w:w="65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2F75B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FFFFFF"/>
                      <w:sz w:val="17"/>
                    </w:rPr>
                    <w:t>A2  |  RECEIPT AND CONTROL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000000"/>
                      <w:sz w:val="18"/>
                    </w:rPr>
                    <w:t>Record the date, exact time and method of every return.</w:t>
                  </w:r>
                </w:p>
                <w:p>
                  <w:pPr>
                    <w:keepNext/>
                    <w:keepLines/>
                    <w:spacing w:before="0" w:after="0" w:line="240" w:lineRule="auto"/>
                  </w:pPr>
                  <w:r>
                    <w:rPr>
                      <w:rFonts w:ascii="Arial" w:hAnsi="Arial" w:eastAsia="Arial" w:cs="Arial"/>
                      <w:b/>
                      <w:i/>
                      <w:color w:val="1F4E78"/>
                      <w:sz w:val="15"/>
                    </w:rPr>
                    <w:t xml:space="preserve">Guidance: </w:t>
                  </w:r>
                  <w:r>
                    <w:rPr>
                      <w:rFonts w:ascii="Arial" w:hAnsi="Arial" w:eastAsia="Arial" w:cs="Arial"/>
                      <w:b w:val="0"/>
                      <w:i/>
                      <w:color w:val="666666"/>
                      <w:sz w:val="15"/>
                    </w:rPr>
                    <w:t>Retain portal receipts, email headers, opening records or other evidence.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F5F5F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6"/>
                    </w:rPr>
                    <w:t xml:space="preserve">STATUS   </w:t>
                  </w:r>
                  <w:r>
                    <w:rPr>
                      <w:rFonts w:ascii="Arial" w:hAnsi="Arial" w:eastAsia="Arial" w:cs="Arial"/>
                      <w:b w:val="0"/>
                      <w:i w:val="0"/>
                      <w:color w:val="000000"/>
                      <w:sz w:val="16"/>
                    </w:rPr>
                    <w:t>[ ] Not reviewed   [ ] Complete   [ ] Action required   [ ] Risk accepted   [ ] N/A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EVIDENCE / DECISION / NOTES</w:t>
                  </w:r>
                </w:p>
                <w:p>
                  <w:pPr>
                    <w:keepNext/>
                    <w:keepLines/>
                    <w:spacing w:before="10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  <w:p>
                  <w:pPr>
                    <w:keepNext/>
                    <w:keepLines/>
                    <w:spacing w:before="4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4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ACTION REQUIRED / NEXT STEP</w:t>
                  </w:r>
                </w:p>
                <w:p>
                  <w:pPr>
                    <w:keepNext/>
                    <w:keepLines/>
                    <w:spacing w:before="8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 w:val="0"/>
                    <w:keepLines/>
                    <w:spacing w:before="0" w:after="0" w:line="240" w:lineRule="auto"/>
                  </w:pPr>
                  <w:r/>
                </w:p>
                <w:tbl>
                  <w:tblPr>
                    <w:tblW w:type="dxa" w:w="8742"/>
                    <w:jc w:val="center"/>
                    <w:tblLayout w:type="fixed"/>
                    <w:tblLook w:firstColumn="1" w:firstRow="1" w:lastColumn="0" w:lastRow="0" w:noHBand="0" w:noVBand="1" w:val="04A0"/>
                  </w:tblPr>
                  <w:tblGrid>
                    <w:gridCol w:w="3009"/>
                    <w:gridCol w:w="3009"/>
                    <w:gridCol w:w="3009"/>
                  </w:tblGrid>
                  <w:tr>
                    <w:tc>
                      <w:tcPr>
                        <w:tcW w:type="dxa" w:w="3458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Owner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Due date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Date closed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</w:tr>
                </w:tbl>
                <w:p>
                  <w:pPr>
                    <w:keepNext w:val="0"/>
                    <w:keepLines/>
                    <w:spacing w:after="0" w:line="20" w:lineRule="exact"/>
                  </w:pPr>
                </w:p>
              </w:tc>
            </w:tr>
          </w:tbl>
          <w:p/>
        </w:tc>
      </w:tr>
    </w:tbl>
    <w:p>
      <w:pPr>
        <w:keepNext w:val="0"/>
        <w:keepLines w:val="0"/>
        <w:spacing w:before="0" w:after="60" w:line="240" w:lineRule="auto"/>
      </w:pP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rPr>
          <w:cantSplit/>
        </w:trPr>
        <w:tc>
          <w:tcPr>
            <w:tcW w:type="dxa" w:w="9026"/>
            <w:tcMar>
              <w:top w:w="0" w:type="dxa"/>
              <w:start w:w="0" w:type="dxa"/>
              <w:bottom w:w="0" w:type="dxa"/>
              <w:end w:w="0" w:type="dxa"/>
            </w:tcMar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/>
            </w:pPr>
          </w:p>
          <w:tbl>
            <w:tblPr>
              <w:tblW w:type="dxa" w:w="9026"/>
              <w:jc w:val="center"/>
              <w:tblLayout w:type="fixed"/>
              <w:tblLook w:firstColumn="1" w:firstRow="1" w:lastColumn="0" w:lastRow="0" w:noHBand="0" w:noVBand="1" w:val="04A0"/>
            </w:tblPr>
            <w:tblGrid>
              <w:gridCol w:w="9026"/>
            </w:tblGrid>
            <w:tr>
              <w:trPr>
                <w:cantSplit/>
              </w:trPr>
              <w:tc>
                <w:tcPr>
                  <w:tcW w:type="dxa" w:w="9026"/>
                  <w:tcMar>
                    <w:top w:w="65" w:type="dxa"/>
                    <w:start w:w="110" w:type="dxa"/>
                    <w:bottom w:w="65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2F75B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FFFFFF"/>
                      <w:sz w:val="17"/>
                    </w:rPr>
                    <w:t>A3  |  RECEIPT AND CONTROL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000000"/>
                      <w:sz w:val="18"/>
                    </w:rPr>
                    <w:t>Apply the approved late-return and irregularity procedure.</w:t>
                  </w:r>
                </w:p>
                <w:p>
                  <w:pPr>
                    <w:keepNext/>
                    <w:keepLines/>
                    <w:spacing w:before="0" w:after="0" w:line="240" w:lineRule="auto"/>
                  </w:pPr>
                  <w:r>
                    <w:rPr>
                      <w:rFonts w:ascii="Arial" w:hAnsi="Arial" w:eastAsia="Arial" w:cs="Arial"/>
                      <w:b/>
                      <w:i/>
                      <w:color w:val="1F4E78"/>
                      <w:sz w:val="15"/>
                    </w:rPr>
                    <w:t xml:space="preserve">Guidance: </w:t>
                  </w:r>
                  <w:r>
                    <w:rPr>
                      <w:rFonts w:ascii="Arial" w:hAnsi="Arial" w:eastAsia="Arial" w:cs="Arial"/>
                      <w:b w:val="0"/>
                      <w:i/>
                      <w:color w:val="666666"/>
                      <w:sz w:val="15"/>
                    </w:rPr>
                    <w:t>Do not make an informal exception. Record the facts, authority and decision under the applicable procurement rules.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F5F5F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6"/>
                    </w:rPr>
                    <w:t xml:space="preserve">STATUS   </w:t>
                  </w:r>
                  <w:r>
                    <w:rPr>
                      <w:rFonts w:ascii="Arial" w:hAnsi="Arial" w:eastAsia="Arial" w:cs="Arial"/>
                      <w:b w:val="0"/>
                      <w:i w:val="0"/>
                      <w:color w:val="000000"/>
                      <w:sz w:val="16"/>
                    </w:rPr>
                    <w:t>[ ] Not reviewed   [ ] Complete   [ ] Action required   [ ] Risk accepted   [ ] N/A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EVIDENCE / DECISION / NOTES</w:t>
                  </w:r>
                </w:p>
                <w:p>
                  <w:pPr>
                    <w:keepNext/>
                    <w:keepLines/>
                    <w:spacing w:before="10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  <w:p>
                  <w:pPr>
                    <w:keepNext/>
                    <w:keepLines/>
                    <w:spacing w:before="4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4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ACTION REQUIRED / NEXT STEP</w:t>
                  </w:r>
                </w:p>
                <w:p>
                  <w:pPr>
                    <w:keepNext/>
                    <w:keepLines/>
                    <w:spacing w:before="8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 w:val="0"/>
                    <w:keepLines/>
                    <w:spacing w:before="0" w:after="0" w:line="240" w:lineRule="auto"/>
                  </w:pPr>
                  <w:r/>
                </w:p>
                <w:tbl>
                  <w:tblPr>
                    <w:tblW w:type="dxa" w:w="8742"/>
                    <w:jc w:val="center"/>
                    <w:tblLayout w:type="fixed"/>
                    <w:tblLook w:firstColumn="1" w:firstRow="1" w:lastColumn="0" w:lastRow="0" w:noHBand="0" w:noVBand="1" w:val="04A0"/>
                  </w:tblPr>
                  <w:tblGrid>
                    <w:gridCol w:w="3009"/>
                    <w:gridCol w:w="3009"/>
                    <w:gridCol w:w="3009"/>
                  </w:tblGrid>
                  <w:tr>
                    <w:tc>
                      <w:tcPr>
                        <w:tcW w:type="dxa" w:w="3458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Owner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Due date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Date closed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</w:tr>
                </w:tbl>
                <w:p>
                  <w:pPr>
                    <w:keepNext w:val="0"/>
                    <w:keepLines/>
                    <w:spacing w:after="0" w:line="20" w:lineRule="exact"/>
                  </w:pPr>
                </w:p>
              </w:tc>
            </w:tr>
          </w:tbl>
          <w:p/>
        </w:tc>
      </w:tr>
    </w:tbl>
    <w:p>
      <w:pPr>
        <w:keepNext w:val="0"/>
        <w:keepLines w:val="0"/>
        <w:spacing w:before="0" w:after="60" w:line="240" w:lineRule="auto"/>
      </w:pP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rPr>
          <w:cantSplit/>
        </w:trPr>
        <w:tc>
          <w:tcPr>
            <w:tcW w:type="dxa" w:w="9026"/>
            <w:tcMar>
              <w:top w:w="0" w:type="dxa"/>
              <w:start w:w="0" w:type="dxa"/>
              <w:bottom w:w="0" w:type="dxa"/>
              <w:end w:w="0" w:type="dxa"/>
            </w:tcMar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/>
            </w:pPr>
          </w:p>
          <w:tbl>
            <w:tblPr>
              <w:tblW w:type="dxa" w:w="9026"/>
              <w:jc w:val="center"/>
              <w:tblLayout w:type="fixed"/>
              <w:tblLook w:firstColumn="1" w:firstRow="1" w:lastColumn="0" w:lastRow="0" w:noHBand="0" w:noVBand="1" w:val="04A0"/>
            </w:tblPr>
            <w:tblGrid>
              <w:gridCol w:w="9026"/>
            </w:tblGrid>
            <w:tr>
              <w:trPr>
                <w:cantSplit/>
              </w:trPr>
              <w:tc>
                <w:tcPr>
                  <w:tcW w:type="dxa" w:w="9026"/>
                  <w:tcMar>
                    <w:top w:w="65" w:type="dxa"/>
                    <w:start w:w="110" w:type="dxa"/>
                    <w:bottom w:w="65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2F75B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FFFFFF"/>
                      <w:sz w:val="17"/>
                    </w:rPr>
                    <w:t>A4  |  RECEIPT AND CONTROL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000000"/>
                      <w:sz w:val="18"/>
                    </w:rPr>
                    <w:t>Preserve each original return unchanged.</w:t>
                  </w:r>
                </w:p>
                <w:p>
                  <w:pPr>
                    <w:keepNext/>
                    <w:keepLines/>
                    <w:spacing w:before="0" w:after="0" w:line="240" w:lineRule="auto"/>
                  </w:pPr>
                  <w:r>
                    <w:rPr>
                      <w:rFonts w:ascii="Arial" w:hAnsi="Arial" w:eastAsia="Arial" w:cs="Arial"/>
                      <w:b/>
                      <w:i/>
                      <w:color w:val="1F4E78"/>
                      <w:sz w:val="15"/>
                    </w:rPr>
                    <w:t xml:space="preserve">Guidance: </w:t>
                  </w:r>
                  <w:r>
                    <w:rPr>
                      <w:rFonts w:ascii="Arial" w:hAnsi="Arial" w:eastAsia="Arial" w:cs="Arial"/>
                      <w:b w:val="0"/>
                      <w:i/>
                      <w:color w:val="666666"/>
                      <w:sz w:val="15"/>
                    </w:rPr>
                    <w:t>Keep read-only originals, covering emails and attachments. Work only from identified review copies.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F5F5F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6"/>
                    </w:rPr>
                    <w:t xml:space="preserve">STATUS   </w:t>
                  </w:r>
                  <w:r>
                    <w:rPr>
                      <w:rFonts w:ascii="Arial" w:hAnsi="Arial" w:eastAsia="Arial" w:cs="Arial"/>
                      <w:b w:val="0"/>
                      <w:i w:val="0"/>
                      <w:color w:val="000000"/>
                      <w:sz w:val="16"/>
                    </w:rPr>
                    <w:t>[ ] Not reviewed   [ ] Complete   [ ] Action required   [ ] Risk accepted   [ ] N/A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EVIDENCE / DECISION / NOTES</w:t>
                  </w:r>
                </w:p>
                <w:p>
                  <w:pPr>
                    <w:keepNext/>
                    <w:keepLines/>
                    <w:spacing w:before="10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  <w:p>
                  <w:pPr>
                    <w:keepNext/>
                    <w:keepLines/>
                    <w:spacing w:before="4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4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ACTION REQUIRED / NEXT STEP</w:t>
                  </w:r>
                </w:p>
                <w:p>
                  <w:pPr>
                    <w:keepNext/>
                    <w:keepLines/>
                    <w:spacing w:before="8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 w:val="0"/>
                    <w:keepLines/>
                    <w:spacing w:before="0" w:after="0" w:line="240" w:lineRule="auto"/>
                  </w:pPr>
                  <w:r/>
                </w:p>
                <w:tbl>
                  <w:tblPr>
                    <w:tblW w:type="dxa" w:w="8742"/>
                    <w:jc w:val="center"/>
                    <w:tblLayout w:type="fixed"/>
                    <w:tblLook w:firstColumn="1" w:firstRow="1" w:lastColumn="0" w:lastRow="0" w:noHBand="0" w:noVBand="1" w:val="04A0"/>
                  </w:tblPr>
                  <w:tblGrid>
                    <w:gridCol w:w="3009"/>
                    <w:gridCol w:w="3009"/>
                    <w:gridCol w:w="3009"/>
                  </w:tblGrid>
                  <w:tr>
                    <w:tc>
                      <w:tcPr>
                        <w:tcW w:type="dxa" w:w="3458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Owner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Due date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Date closed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</w:tr>
                </w:tbl>
                <w:p>
                  <w:pPr>
                    <w:keepNext w:val="0"/>
                    <w:keepLines/>
                    <w:spacing w:after="0" w:line="20" w:lineRule="exact"/>
                  </w:pPr>
                </w:p>
              </w:tc>
            </w:tr>
          </w:tbl>
          <w:p/>
        </w:tc>
      </w:tr>
    </w:tbl>
    <w:p>
      <w:pPr>
        <w:keepNext w:val="0"/>
        <w:keepLines w:val="0"/>
        <w:spacing w:before="0" w:after="60" w:line="240" w:lineRule="auto"/>
      </w:pP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rPr>
          <w:cantSplit/>
        </w:trPr>
        <w:tc>
          <w:tcPr>
            <w:tcW w:type="dxa" w:w="9026"/>
            <w:tcMar>
              <w:top w:w="0" w:type="dxa"/>
              <w:start w:w="0" w:type="dxa"/>
              <w:bottom w:w="0" w:type="dxa"/>
              <w:end w:w="0" w:type="dxa"/>
            </w:tcMar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/>
            </w:pPr>
          </w:p>
          <w:tbl>
            <w:tblPr>
              <w:tblW w:type="dxa" w:w="9026"/>
              <w:jc w:val="center"/>
              <w:tblLayout w:type="fixed"/>
              <w:tblLook w:firstColumn="1" w:firstRow="1" w:lastColumn="0" w:lastRow="0" w:noHBand="0" w:noVBand="1" w:val="04A0"/>
            </w:tblPr>
            <w:tblGrid>
              <w:gridCol w:w="9026"/>
            </w:tblGrid>
            <w:tr>
              <w:trPr>
                <w:cantSplit/>
              </w:trPr>
              <w:tc>
                <w:tcPr>
                  <w:tcW w:type="dxa" w:w="9026"/>
                  <w:tcMar>
                    <w:top w:w="65" w:type="dxa"/>
                    <w:start w:w="110" w:type="dxa"/>
                    <w:bottom w:w="65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2F75B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FFFFFF"/>
                      <w:sz w:val="17"/>
                    </w:rPr>
                    <w:t>A5  |  RECEIPT AND CONTROL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000000"/>
                      <w:sz w:val="18"/>
                    </w:rPr>
                    <w:t>Record who opened or accessed the returns.</w:t>
                  </w:r>
                </w:p>
                <w:p>
                  <w:pPr>
                    <w:keepNext/>
                    <w:keepLines/>
                    <w:spacing w:before="0" w:after="0" w:line="240" w:lineRule="auto"/>
                  </w:pPr>
                  <w:r>
                    <w:rPr>
                      <w:rFonts w:ascii="Arial" w:hAnsi="Arial" w:eastAsia="Arial" w:cs="Arial"/>
                      <w:b/>
                      <w:i/>
                      <w:color w:val="1F4E78"/>
                      <w:sz w:val="15"/>
                    </w:rPr>
                    <w:t xml:space="preserve">Guidance: </w:t>
                  </w:r>
                  <w:r>
                    <w:rPr>
                      <w:rFonts w:ascii="Arial" w:hAnsi="Arial" w:eastAsia="Arial" w:cs="Arial"/>
                      <w:b w:val="0"/>
                      <w:i/>
                      <w:color w:val="666666"/>
                      <w:sz w:val="15"/>
                    </w:rPr>
                    <w:t>Maintain confidentiality and an auditable opening process.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F5F5F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6"/>
                    </w:rPr>
                    <w:t xml:space="preserve">STATUS   </w:t>
                  </w:r>
                  <w:r>
                    <w:rPr>
                      <w:rFonts w:ascii="Arial" w:hAnsi="Arial" w:eastAsia="Arial" w:cs="Arial"/>
                      <w:b w:val="0"/>
                      <w:i w:val="0"/>
                      <w:color w:val="000000"/>
                      <w:sz w:val="16"/>
                    </w:rPr>
                    <w:t>[ ] Not reviewed   [ ] Complete   [ ] Action required   [ ] Risk accepted   [ ] N/A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EVIDENCE / DECISION / NOTES</w:t>
                  </w:r>
                </w:p>
                <w:p>
                  <w:pPr>
                    <w:keepNext/>
                    <w:keepLines/>
                    <w:spacing w:before="10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  <w:p>
                  <w:pPr>
                    <w:keepNext/>
                    <w:keepLines/>
                    <w:spacing w:before="4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4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ACTION REQUIRED / NEXT STEP</w:t>
                  </w:r>
                </w:p>
                <w:p>
                  <w:pPr>
                    <w:keepNext/>
                    <w:keepLines/>
                    <w:spacing w:before="8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 w:val="0"/>
                    <w:keepLines/>
                    <w:spacing w:before="0" w:after="0" w:line="240" w:lineRule="auto"/>
                  </w:pPr>
                  <w:r/>
                </w:p>
                <w:tbl>
                  <w:tblPr>
                    <w:tblW w:type="dxa" w:w="8742"/>
                    <w:jc w:val="center"/>
                    <w:tblLayout w:type="fixed"/>
                    <w:tblLook w:firstColumn="1" w:firstRow="1" w:lastColumn="0" w:lastRow="0" w:noHBand="0" w:noVBand="1" w:val="04A0"/>
                  </w:tblPr>
                  <w:tblGrid>
                    <w:gridCol w:w="3009"/>
                    <w:gridCol w:w="3009"/>
                    <w:gridCol w:w="3009"/>
                  </w:tblGrid>
                  <w:tr>
                    <w:tc>
                      <w:tcPr>
                        <w:tcW w:type="dxa" w:w="3458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Owner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Due date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Date closed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</w:tr>
                </w:tbl>
                <w:p>
                  <w:pPr>
                    <w:keepNext w:val="0"/>
                    <w:keepLines/>
                    <w:spacing w:after="0" w:line="20" w:lineRule="exact"/>
                  </w:pPr>
                </w:p>
              </w:tc>
            </w:tr>
          </w:tbl>
          <w:p/>
        </w:tc>
      </w:tr>
    </w:tbl>
    <w:p>
      <w:pPr>
        <w:keepNext w:val="0"/>
        <w:keepLines w:val="0"/>
        <w:spacing w:before="0" w:after="60" w:line="240" w:lineRule="auto"/>
      </w:pP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rPr>
          <w:cantSplit/>
        </w:trPr>
        <w:tc>
          <w:tcPr>
            <w:tcW w:type="dxa" w:w="9026"/>
            <w:tcMar>
              <w:top w:w="0" w:type="dxa"/>
              <w:start w:w="0" w:type="dxa"/>
              <w:bottom w:w="0" w:type="dxa"/>
              <w:end w:w="0" w:type="dxa"/>
            </w:tcMar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/>
            </w:pPr>
          </w:p>
          <w:tbl>
            <w:tblPr>
              <w:tblW w:type="dxa" w:w="9026"/>
              <w:jc w:val="center"/>
              <w:tblLayout w:type="fixed"/>
              <w:tblLook w:firstColumn="1" w:firstRow="1" w:lastColumn="0" w:lastRow="0" w:noHBand="0" w:noVBand="1" w:val="04A0"/>
            </w:tblPr>
            <w:tblGrid>
              <w:gridCol w:w="9026"/>
            </w:tblGrid>
            <w:tr>
              <w:trPr>
                <w:cantSplit/>
              </w:trPr>
              <w:tc>
                <w:tcPr>
                  <w:tcW w:type="dxa" w:w="9026"/>
                  <w:tcMar>
                    <w:top w:w="65" w:type="dxa"/>
                    <w:start w:w="110" w:type="dxa"/>
                    <w:bottom w:w="65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2F75B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FFFFFF"/>
                      <w:sz w:val="17"/>
                    </w:rPr>
                    <w:t>B1  |  COMPLIANCE AND COMMON BASIS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000000"/>
                      <w:sz w:val="18"/>
                    </w:rPr>
                    <w:t>Confirm each tenderer priced the same tender issue and addenda.</w:t>
                  </w:r>
                </w:p>
                <w:p>
                  <w:pPr>
                    <w:keepNext/>
                    <w:keepLines/>
                    <w:spacing w:before="0" w:after="0" w:line="240" w:lineRule="auto"/>
                  </w:pPr>
                  <w:r>
                    <w:rPr>
                      <w:rFonts w:ascii="Arial" w:hAnsi="Arial" w:eastAsia="Arial" w:cs="Arial"/>
                      <w:b/>
                      <w:i/>
                      <w:color w:val="1F4E78"/>
                      <w:sz w:val="15"/>
                    </w:rPr>
                    <w:t xml:space="preserve">Guidance: </w:t>
                  </w:r>
                  <w:r>
                    <w:rPr>
                      <w:rFonts w:ascii="Arial" w:hAnsi="Arial" w:eastAsia="Arial" w:cs="Arial"/>
                      <w:b w:val="0"/>
                      <w:i/>
                      <w:color w:val="666666"/>
                      <w:sz w:val="15"/>
                    </w:rPr>
                    <w:t>Compare document acknowledgements, revisions and shared query responses.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F5F5F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6"/>
                    </w:rPr>
                    <w:t xml:space="preserve">STATUS   </w:t>
                  </w:r>
                  <w:r>
                    <w:rPr>
                      <w:rFonts w:ascii="Arial" w:hAnsi="Arial" w:eastAsia="Arial" w:cs="Arial"/>
                      <w:b w:val="0"/>
                      <w:i w:val="0"/>
                      <w:color w:val="000000"/>
                      <w:sz w:val="16"/>
                    </w:rPr>
                    <w:t>[ ] Not reviewed   [ ] Complete   [ ] Action required   [ ] Risk accepted   [ ] N/A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EVIDENCE / DECISION / NOTES</w:t>
                  </w:r>
                </w:p>
                <w:p>
                  <w:pPr>
                    <w:keepNext/>
                    <w:keepLines/>
                    <w:spacing w:before="10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  <w:p>
                  <w:pPr>
                    <w:keepNext/>
                    <w:keepLines/>
                    <w:spacing w:before="4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4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ACTION REQUIRED / NEXT STEP</w:t>
                  </w:r>
                </w:p>
                <w:p>
                  <w:pPr>
                    <w:keepNext/>
                    <w:keepLines/>
                    <w:spacing w:before="8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 w:val="0"/>
                    <w:keepLines/>
                    <w:spacing w:before="0" w:after="0" w:line="240" w:lineRule="auto"/>
                  </w:pPr>
                  <w:r/>
                </w:p>
                <w:tbl>
                  <w:tblPr>
                    <w:tblW w:type="dxa" w:w="8742"/>
                    <w:jc w:val="center"/>
                    <w:tblLayout w:type="fixed"/>
                    <w:tblLook w:firstColumn="1" w:firstRow="1" w:lastColumn="0" w:lastRow="0" w:noHBand="0" w:noVBand="1" w:val="04A0"/>
                  </w:tblPr>
                  <w:tblGrid>
                    <w:gridCol w:w="3009"/>
                    <w:gridCol w:w="3009"/>
                    <w:gridCol w:w="3009"/>
                  </w:tblGrid>
                  <w:tr>
                    <w:tc>
                      <w:tcPr>
                        <w:tcW w:type="dxa" w:w="3458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Owner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Due date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Date closed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</w:tr>
                </w:tbl>
                <w:p>
                  <w:pPr>
                    <w:keepNext w:val="0"/>
                    <w:keepLines/>
                    <w:spacing w:after="0" w:line="20" w:lineRule="exact"/>
                  </w:pPr>
                </w:p>
              </w:tc>
            </w:tr>
          </w:tbl>
          <w:p/>
        </w:tc>
      </w:tr>
    </w:tbl>
    <w:p>
      <w:pPr>
        <w:keepNext w:val="0"/>
        <w:keepLines w:val="0"/>
        <w:spacing w:before="0" w:after="60" w:line="240" w:lineRule="auto"/>
      </w:pP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rPr>
          <w:cantSplit/>
        </w:trPr>
        <w:tc>
          <w:tcPr>
            <w:tcW w:type="dxa" w:w="9026"/>
            <w:tcMar>
              <w:top w:w="0" w:type="dxa"/>
              <w:start w:w="0" w:type="dxa"/>
              <w:bottom w:w="0" w:type="dxa"/>
              <w:end w:w="0" w:type="dxa"/>
            </w:tcMar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/>
            </w:pPr>
          </w:p>
          <w:tbl>
            <w:tblPr>
              <w:tblW w:type="dxa" w:w="9026"/>
              <w:jc w:val="center"/>
              <w:tblLayout w:type="fixed"/>
              <w:tblLook w:firstColumn="1" w:firstRow="1" w:lastColumn="0" w:lastRow="0" w:noHBand="0" w:noVBand="1" w:val="04A0"/>
            </w:tblPr>
            <w:tblGrid>
              <w:gridCol w:w="9026"/>
            </w:tblGrid>
            <w:tr>
              <w:trPr>
                <w:cantSplit/>
              </w:trPr>
              <w:tc>
                <w:tcPr>
                  <w:tcW w:type="dxa" w:w="9026"/>
                  <w:tcMar>
                    <w:top w:w="65" w:type="dxa"/>
                    <w:start w:w="110" w:type="dxa"/>
                    <w:bottom w:w="65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2F75B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FFFFFF"/>
                      <w:sz w:val="17"/>
                    </w:rPr>
                    <w:t>B2  |  COMPLIANCE AND COMMON BASIS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000000"/>
                      <w:sz w:val="18"/>
                    </w:rPr>
                    <w:t>Check signed forms, declarations and mandatory schedules.</w:t>
                  </w:r>
                </w:p>
                <w:p>
                  <w:pPr>
                    <w:keepNext/>
                    <w:keepLines/>
                    <w:spacing w:before="0" w:after="0" w:line="240" w:lineRule="auto"/>
                  </w:pPr>
                  <w:r>
                    <w:rPr>
                      <w:rFonts w:ascii="Arial" w:hAnsi="Arial" w:eastAsia="Arial" w:cs="Arial"/>
                      <w:b/>
                      <w:i/>
                      <w:color w:val="1F4E78"/>
                      <w:sz w:val="15"/>
                    </w:rPr>
                    <w:t xml:space="preserve">Guidance: </w:t>
                  </w:r>
                  <w:r>
                    <w:rPr>
                      <w:rFonts w:ascii="Arial" w:hAnsi="Arial" w:eastAsia="Arial" w:cs="Arial"/>
                      <w:b w:val="0"/>
                      <w:i/>
                      <w:color w:val="666666"/>
                      <w:sz w:val="15"/>
                    </w:rPr>
                    <w:t>Apply published pass/fail requirements consistently and record any referral or rejection.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F5F5F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6"/>
                    </w:rPr>
                    <w:t xml:space="preserve">STATUS   </w:t>
                  </w:r>
                  <w:r>
                    <w:rPr>
                      <w:rFonts w:ascii="Arial" w:hAnsi="Arial" w:eastAsia="Arial" w:cs="Arial"/>
                      <w:b w:val="0"/>
                      <w:i w:val="0"/>
                      <w:color w:val="000000"/>
                      <w:sz w:val="16"/>
                    </w:rPr>
                    <w:t>[ ] Not reviewed   [ ] Complete   [ ] Action required   [ ] Risk accepted   [ ] N/A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EVIDENCE / DECISION / NOTES</w:t>
                  </w:r>
                </w:p>
                <w:p>
                  <w:pPr>
                    <w:keepNext/>
                    <w:keepLines/>
                    <w:spacing w:before="10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  <w:p>
                  <w:pPr>
                    <w:keepNext/>
                    <w:keepLines/>
                    <w:spacing w:before="4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4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ACTION REQUIRED / NEXT STEP</w:t>
                  </w:r>
                </w:p>
                <w:p>
                  <w:pPr>
                    <w:keepNext/>
                    <w:keepLines/>
                    <w:spacing w:before="8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 w:val="0"/>
                    <w:keepLines/>
                    <w:spacing w:before="0" w:after="0" w:line="240" w:lineRule="auto"/>
                  </w:pPr>
                  <w:r/>
                </w:p>
                <w:tbl>
                  <w:tblPr>
                    <w:tblW w:type="dxa" w:w="8742"/>
                    <w:jc w:val="center"/>
                    <w:tblLayout w:type="fixed"/>
                    <w:tblLook w:firstColumn="1" w:firstRow="1" w:lastColumn="0" w:lastRow="0" w:noHBand="0" w:noVBand="1" w:val="04A0"/>
                  </w:tblPr>
                  <w:tblGrid>
                    <w:gridCol w:w="3009"/>
                    <w:gridCol w:w="3009"/>
                    <w:gridCol w:w="3009"/>
                  </w:tblGrid>
                  <w:tr>
                    <w:tc>
                      <w:tcPr>
                        <w:tcW w:type="dxa" w:w="3458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Owner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Due date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Date closed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</w:tr>
                </w:tbl>
                <w:p>
                  <w:pPr>
                    <w:keepNext w:val="0"/>
                    <w:keepLines/>
                    <w:spacing w:after="0" w:line="20" w:lineRule="exact"/>
                  </w:pPr>
                </w:p>
              </w:tc>
            </w:tr>
          </w:tbl>
          <w:p/>
        </w:tc>
      </w:tr>
    </w:tbl>
    <w:p>
      <w:pPr>
        <w:keepNext w:val="0"/>
        <w:keepLines w:val="0"/>
        <w:spacing w:before="0" w:after="60" w:line="240" w:lineRule="auto"/>
      </w:pP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rPr>
          <w:cantSplit/>
        </w:trPr>
        <w:tc>
          <w:tcPr>
            <w:tcW w:type="dxa" w:w="9026"/>
            <w:tcMar>
              <w:top w:w="0" w:type="dxa"/>
              <w:start w:w="0" w:type="dxa"/>
              <w:bottom w:w="0" w:type="dxa"/>
              <w:end w:w="0" w:type="dxa"/>
            </w:tcMar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/>
            </w:pPr>
          </w:p>
          <w:tbl>
            <w:tblPr>
              <w:tblW w:type="dxa" w:w="9026"/>
              <w:jc w:val="center"/>
              <w:tblLayout w:type="fixed"/>
              <w:tblLook w:firstColumn="1" w:firstRow="1" w:lastColumn="0" w:lastRow="0" w:noHBand="0" w:noVBand="1" w:val="04A0"/>
            </w:tblPr>
            <w:tblGrid>
              <w:gridCol w:w="9026"/>
            </w:tblGrid>
            <w:tr>
              <w:trPr>
                <w:cantSplit/>
              </w:trPr>
              <w:tc>
                <w:tcPr>
                  <w:tcW w:type="dxa" w:w="9026"/>
                  <w:tcMar>
                    <w:top w:w="65" w:type="dxa"/>
                    <w:start w:w="110" w:type="dxa"/>
                    <w:bottom w:w="65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2F75B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FFFFFF"/>
                      <w:sz w:val="17"/>
                    </w:rPr>
                    <w:t>B3  |  COMPLIANCE AND COMMON BASIS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000000"/>
                      <w:sz w:val="18"/>
                    </w:rPr>
                    <w:t>Check tender validity and acceptance conditions.</w:t>
                  </w:r>
                </w:p>
                <w:p>
                  <w:pPr>
                    <w:keepNext/>
                    <w:keepLines/>
                    <w:spacing w:before="0" w:after="0" w:line="240" w:lineRule="auto"/>
                  </w:pPr>
                  <w:r>
                    <w:rPr>
                      <w:rFonts w:ascii="Arial" w:hAnsi="Arial" w:eastAsia="Arial" w:cs="Arial"/>
                      <w:b/>
                      <w:i/>
                      <w:color w:val="1F4E78"/>
                      <w:sz w:val="15"/>
                    </w:rPr>
                    <w:t xml:space="preserve">Guidance: </w:t>
                  </w:r>
                  <w:r>
                    <w:rPr>
                      <w:rFonts w:ascii="Arial" w:hAnsi="Arial" w:eastAsia="Arial" w:cs="Arial"/>
                      <w:b w:val="0"/>
                      <w:i/>
                      <w:color w:val="666666"/>
                      <w:sz w:val="15"/>
                    </w:rPr>
                    <w:t>Identify expiry date, signature authority, qualifications and any condition that prevents straightforward acceptance.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F5F5F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6"/>
                    </w:rPr>
                    <w:t xml:space="preserve">STATUS   </w:t>
                  </w:r>
                  <w:r>
                    <w:rPr>
                      <w:rFonts w:ascii="Arial" w:hAnsi="Arial" w:eastAsia="Arial" w:cs="Arial"/>
                      <w:b w:val="0"/>
                      <w:i w:val="0"/>
                      <w:color w:val="000000"/>
                      <w:sz w:val="16"/>
                    </w:rPr>
                    <w:t>[ ] Not reviewed   [ ] Complete   [ ] Action required   [ ] Risk accepted   [ ] N/A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EVIDENCE / DECISION / NOTES</w:t>
                  </w:r>
                </w:p>
                <w:p>
                  <w:pPr>
                    <w:keepNext/>
                    <w:keepLines/>
                    <w:spacing w:before="10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  <w:p>
                  <w:pPr>
                    <w:keepNext/>
                    <w:keepLines/>
                    <w:spacing w:before="4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4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ACTION REQUIRED / NEXT STEP</w:t>
                  </w:r>
                </w:p>
                <w:p>
                  <w:pPr>
                    <w:keepNext/>
                    <w:keepLines/>
                    <w:spacing w:before="8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 w:val="0"/>
                    <w:keepLines/>
                    <w:spacing w:before="0" w:after="0" w:line="240" w:lineRule="auto"/>
                  </w:pPr>
                  <w:r/>
                </w:p>
                <w:tbl>
                  <w:tblPr>
                    <w:tblW w:type="dxa" w:w="8742"/>
                    <w:jc w:val="center"/>
                    <w:tblLayout w:type="fixed"/>
                    <w:tblLook w:firstColumn="1" w:firstRow="1" w:lastColumn="0" w:lastRow="0" w:noHBand="0" w:noVBand="1" w:val="04A0"/>
                  </w:tblPr>
                  <w:tblGrid>
                    <w:gridCol w:w="3009"/>
                    <w:gridCol w:w="3009"/>
                    <w:gridCol w:w="3009"/>
                  </w:tblGrid>
                  <w:tr>
                    <w:tc>
                      <w:tcPr>
                        <w:tcW w:type="dxa" w:w="3458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Owner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Due date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Date closed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</w:tr>
                </w:tbl>
                <w:p>
                  <w:pPr>
                    <w:keepNext w:val="0"/>
                    <w:keepLines/>
                    <w:spacing w:after="0" w:line="20" w:lineRule="exact"/>
                  </w:pPr>
                </w:p>
              </w:tc>
            </w:tr>
          </w:tbl>
          <w:p/>
        </w:tc>
      </w:tr>
    </w:tbl>
    <w:p>
      <w:pPr>
        <w:keepNext w:val="0"/>
        <w:keepLines w:val="0"/>
        <w:spacing w:before="0" w:after="60" w:line="240" w:lineRule="auto"/>
      </w:pP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rPr>
          <w:cantSplit/>
        </w:trPr>
        <w:tc>
          <w:tcPr>
            <w:tcW w:type="dxa" w:w="9026"/>
            <w:tcMar>
              <w:top w:w="0" w:type="dxa"/>
              <w:start w:w="0" w:type="dxa"/>
              <w:bottom w:w="0" w:type="dxa"/>
              <w:end w:w="0" w:type="dxa"/>
            </w:tcMar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/>
            </w:pPr>
          </w:p>
          <w:tbl>
            <w:tblPr>
              <w:tblW w:type="dxa" w:w="9026"/>
              <w:jc w:val="center"/>
              <w:tblLayout w:type="fixed"/>
              <w:tblLook w:firstColumn="1" w:firstRow="1" w:lastColumn="0" w:lastRow="0" w:noHBand="0" w:noVBand="1" w:val="04A0"/>
            </w:tblPr>
            <w:tblGrid>
              <w:gridCol w:w="9026"/>
            </w:tblGrid>
            <w:tr>
              <w:trPr>
                <w:cantSplit/>
              </w:trPr>
              <w:tc>
                <w:tcPr>
                  <w:tcW w:type="dxa" w:w="9026"/>
                  <w:tcMar>
                    <w:top w:w="65" w:type="dxa"/>
                    <w:start w:w="110" w:type="dxa"/>
                    <w:bottom w:w="65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2F75B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FFFFFF"/>
                      <w:sz w:val="17"/>
                    </w:rPr>
                    <w:t>B4  |  COMPLIANCE AND COMMON BASIS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000000"/>
                      <w:sz w:val="18"/>
                    </w:rPr>
                    <w:t>Confirm the required programme, methodology and personnel information was returned.</w:t>
                  </w:r>
                </w:p>
                <w:p>
                  <w:pPr>
                    <w:keepNext/>
                    <w:keepLines/>
                    <w:spacing w:before="0" w:after="0" w:line="240" w:lineRule="auto"/>
                  </w:pPr>
                  <w:r>
                    <w:rPr>
                      <w:rFonts w:ascii="Arial" w:hAnsi="Arial" w:eastAsia="Arial" w:cs="Arial"/>
                      <w:b/>
                      <w:i/>
                      <w:color w:val="1F4E78"/>
                      <w:sz w:val="15"/>
                    </w:rPr>
                    <w:t xml:space="preserve">Guidance: </w:t>
                  </w:r>
                  <w:r>
                    <w:rPr>
                      <w:rFonts w:ascii="Arial" w:hAnsi="Arial" w:eastAsia="Arial" w:cs="Arial"/>
                      <w:b w:val="0"/>
                      <w:i/>
                      <w:color w:val="666666"/>
                      <w:sz w:val="15"/>
                    </w:rPr>
                    <w:t>Record missing or generic responses before comparative scoring.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F5F5F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6"/>
                    </w:rPr>
                    <w:t xml:space="preserve">STATUS   </w:t>
                  </w:r>
                  <w:r>
                    <w:rPr>
                      <w:rFonts w:ascii="Arial" w:hAnsi="Arial" w:eastAsia="Arial" w:cs="Arial"/>
                      <w:b w:val="0"/>
                      <w:i w:val="0"/>
                      <w:color w:val="000000"/>
                      <w:sz w:val="16"/>
                    </w:rPr>
                    <w:t>[ ] Not reviewed   [ ] Complete   [ ] Action required   [ ] Risk accepted   [ ] N/A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EVIDENCE / DECISION / NOTES</w:t>
                  </w:r>
                </w:p>
                <w:p>
                  <w:pPr>
                    <w:keepNext/>
                    <w:keepLines/>
                    <w:spacing w:before="10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  <w:p>
                  <w:pPr>
                    <w:keepNext/>
                    <w:keepLines/>
                    <w:spacing w:before="4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4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ACTION REQUIRED / NEXT STEP</w:t>
                  </w:r>
                </w:p>
                <w:p>
                  <w:pPr>
                    <w:keepNext/>
                    <w:keepLines/>
                    <w:spacing w:before="8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 w:val="0"/>
                    <w:keepLines/>
                    <w:spacing w:before="0" w:after="0" w:line="240" w:lineRule="auto"/>
                  </w:pPr>
                  <w:r/>
                </w:p>
                <w:tbl>
                  <w:tblPr>
                    <w:tblW w:type="dxa" w:w="8742"/>
                    <w:jc w:val="center"/>
                    <w:tblLayout w:type="fixed"/>
                    <w:tblLook w:firstColumn="1" w:firstRow="1" w:lastColumn="0" w:lastRow="0" w:noHBand="0" w:noVBand="1" w:val="04A0"/>
                  </w:tblPr>
                  <w:tblGrid>
                    <w:gridCol w:w="3009"/>
                    <w:gridCol w:w="3009"/>
                    <w:gridCol w:w="3009"/>
                  </w:tblGrid>
                  <w:tr>
                    <w:tc>
                      <w:tcPr>
                        <w:tcW w:type="dxa" w:w="3458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Owner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Due date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Date closed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</w:tr>
                </w:tbl>
                <w:p>
                  <w:pPr>
                    <w:keepNext w:val="0"/>
                    <w:keepLines/>
                    <w:spacing w:after="0" w:line="20" w:lineRule="exact"/>
                  </w:pPr>
                </w:p>
              </w:tc>
            </w:tr>
          </w:tbl>
          <w:p/>
        </w:tc>
      </w:tr>
    </w:tbl>
    <w:p>
      <w:pPr>
        <w:keepNext w:val="0"/>
        <w:keepLines w:val="0"/>
        <w:spacing w:before="0" w:after="60" w:line="240" w:lineRule="auto"/>
      </w:pP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rPr>
          <w:cantSplit/>
        </w:trPr>
        <w:tc>
          <w:tcPr>
            <w:tcW w:type="dxa" w:w="9026"/>
            <w:tcMar>
              <w:top w:w="0" w:type="dxa"/>
              <w:start w:w="0" w:type="dxa"/>
              <w:bottom w:w="0" w:type="dxa"/>
              <w:end w:w="0" w:type="dxa"/>
            </w:tcMar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/>
            </w:pPr>
          </w:p>
          <w:tbl>
            <w:tblPr>
              <w:tblW w:type="dxa" w:w="9026"/>
              <w:jc w:val="center"/>
              <w:tblLayout w:type="fixed"/>
              <w:tblLook w:firstColumn="1" w:firstRow="1" w:lastColumn="0" w:lastRow="0" w:noHBand="0" w:noVBand="1" w:val="04A0"/>
            </w:tblPr>
            <w:tblGrid>
              <w:gridCol w:w="9026"/>
            </w:tblGrid>
            <w:tr>
              <w:trPr>
                <w:cantSplit/>
              </w:trPr>
              <w:tc>
                <w:tcPr>
                  <w:tcW w:type="dxa" w:w="9026"/>
                  <w:tcMar>
                    <w:top w:w="65" w:type="dxa"/>
                    <w:start w:w="110" w:type="dxa"/>
                    <w:bottom w:w="65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2F75B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FFFFFF"/>
                      <w:sz w:val="17"/>
                    </w:rPr>
                    <w:t>B5  |  COMPLIANCE AND COMMON BASIS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000000"/>
                      <w:sz w:val="18"/>
                    </w:rPr>
                    <w:t>Identify conflicts, alternative offers and non-compliant bids.</w:t>
                  </w:r>
                </w:p>
                <w:p>
                  <w:pPr>
                    <w:keepNext/>
                    <w:keepLines/>
                    <w:spacing w:before="0" w:after="0" w:line="240" w:lineRule="auto"/>
                  </w:pPr>
                  <w:r>
                    <w:rPr>
                      <w:rFonts w:ascii="Arial" w:hAnsi="Arial" w:eastAsia="Arial" w:cs="Arial"/>
                      <w:b/>
                      <w:i/>
                      <w:color w:val="1F4E78"/>
                      <w:sz w:val="15"/>
                    </w:rPr>
                    <w:t xml:space="preserve">Guidance: </w:t>
                  </w:r>
                  <w:r>
                    <w:rPr>
                      <w:rFonts w:ascii="Arial" w:hAnsi="Arial" w:eastAsia="Arial" w:cs="Arial"/>
                      <w:b w:val="0"/>
                      <w:i/>
                      <w:color w:val="666666"/>
                      <w:sz w:val="15"/>
                    </w:rPr>
                    <w:t>Keep compliant base tenders distinct from options or departures.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F5F5F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6"/>
                    </w:rPr>
                    <w:t xml:space="preserve">STATUS   </w:t>
                  </w:r>
                  <w:r>
                    <w:rPr>
                      <w:rFonts w:ascii="Arial" w:hAnsi="Arial" w:eastAsia="Arial" w:cs="Arial"/>
                      <w:b w:val="0"/>
                      <w:i w:val="0"/>
                      <w:color w:val="000000"/>
                      <w:sz w:val="16"/>
                    </w:rPr>
                    <w:t>[ ] Not reviewed   [ ] Complete   [ ] Action required   [ ] Risk accepted   [ ] N/A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EVIDENCE / DECISION / NOTES</w:t>
                  </w:r>
                </w:p>
                <w:p>
                  <w:pPr>
                    <w:keepNext/>
                    <w:keepLines/>
                    <w:spacing w:before="10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  <w:p>
                  <w:pPr>
                    <w:keepNext/>
                    <w:keepLines/>
                    <w:spacing w:before="4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4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ACTION REQUIRED / NEXT STEP</w:t>
                  </w:r>
                </w:p>
                <w:p>
                  <w:pPr>
                    <w:keepNext/>
                    <w:keepLines/>
                    <w:spacing w:before="8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 w:val="0"/>
                    <w:keepLines/>
                    <w:spacing w:before="0" w:after="0" w:line="240" w:lineRule="auto"/>
                  </w:pPr>
                  <w:r/>
                </w:p>
                <w:tbl>
                  <w:tblPr>
                    <w:tblW w:type="dxa" w:w="8742"/>
                    <w:jc w:val="center"/>
                    <w:tblLayout w:type="fixed"/>
                    <w:tblLook w:firstColumn="1" w:firstRow="1" w:lastColumn="0" w:lastRow="0" w:noHBand="0" w:noVBand="1" w:val="04A0"/>
                  </w:tblPr>
                  <w:tblGrid>
                    <w:gridCol w:w="3009"/>
                    <w:gridCol w:w="3009"/>
                    <w:gridCol w:w="3009"/>
                  </w:tblGrid>
                  <w:tr>
                    <w:tc>
                      <w:tcPr>
                        <w:tcW w:type="dxa" w:w="3458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Owner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Due date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Date closed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</w:tr>
                </w:tbl>
                <w:p>
                  <w:pPr>
                    <w:keepNext w:val="0"/>
                    <w:keepLines/>
                    <w:spacing w:after="0" w:line="20" w:lineRule="exact"/>
                  </w:pPr>
                </w:p>
              </w:tc>
            </w:tr>
          </w:tbl>
          <w:p/>
        </w:tc>
      </w:tr>
    </w:tbl>
    <w:p>
      <w:pPr>
        <w:keepNext w:val="0"/>
        <w:keepLines w:val="0"/>
        <w:spacing w:before="0" w:after="60" w:line="240" w:lineRule="auto"/>
      </w:pP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rPr>
          <w:cantSplit/>
        </w:trPr>
        <w:tc>
          <w:tcPr>
            <w:tcW w:type="dxa" w:w="9026"/>
            <w:tcMar>
              <w:top w:w="0" w:type="dxa"/>
              <w:start w:w="0" w:type="dxa"/>
              <w:bottom w:w="0" w:type="dxa"/>
              <w:end w:w="0" w:type="dxa"/>
            </w:tcMar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/>
            </w:pPr>
          </w:p>
          <w:tbl>
            <w:tblPr>
              <w:tblW w:type="dxa" w:w="9026"/>
              <w:jc w:val="center"/>
              <w:tblLayout w:type="fixed"/>
              <w:tblLook w:firstColumn="1" w:firstRow="1" w:lastColumn="0" w:lastRow="0" w:noHBand="0" w:noVBand="1" w:val="04A0"/>
            </w:tblPr>
            <w:tblGrid>
              <w:gridCol w:w="9026"/>
            </w:tblGrid>
            <w:tr>
              <w:trPr>
                <w:cantSplit/>
              </w:trPr>
              <w:tc>
                <w:tcPr>
                  <w:tcW w:type="dxa" w:w="9026"/>
                  <w:tcMar>
                    <w:top w:w="65" w:type="dxa"/>
                    <w:start w:w="110" w:type="dxa"/>
                    <w:bottom w:w="65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2F75B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FFFFFF"/>
                      <w:sz w:val="17"/>
                    </w:rPr>
                    <w:t>C1  |  PRICE AND ARITHMETIC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000000"/>
                      <w:sz w:val="18"/>
                    </w:rPr>
                    <w:t>Record the tender total, VAT basis and any discounts.</w:t>
                  </w:r>
                </w:p>
                <w:p>
                  <w:pPr>
                    <w:keepNext/>
                    <w:keepLines/>
                    <w:spacing w:before="0" w:after="0" w:line="240" w:lineRule="auto"/>
                  </w:pPr>
                  <w:r>
                    <w:rPr>
                      <w:rFonts w:ascii="Arial" w:hAnsi="Arial" w:eastAsia="Arial" w:cs="Arial"/>
                      <w:b/>
                      <w:i/>
                      <w:color w:val="1F4E78"/>
                      <w:sz w:val="15"/>
                    </w:rPr>
                    <w:t xml:space="preserve">Guidance: </w:t>
                  </w:r>
                  <w:r>
                    <w:rPr>
                      <w:rFonts w:ascii="Arial" w:hAnsi="Arial" w:eastAsia="Arial" w:cs="Arial"/>
                      <w:b w:val="0"/>
                      <w:i/>
                      <w:color w:val="666666"/>
                      <w:sz w:val="15"/>
                    </w:rPr>
                    <w:t>Separate unconditional discounts, prompt-payment discounts, alternatives and post-tender adjustments.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F5F5F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6"/>
                    </w:rPr>
                    <w:t xml:space="preserve">STATUS   </w:t>
                  </w:r>
                  <w:r>
                    <w:rPr>
                      <w:rFonts w:ascii="Arial" w:hAnsi="Arial" w:eastAsia="Arial" w:cs="Arial"/>
                      <w:b w:val="0"/>
                      <w:i w:val="0"/>
                      <w:color w:val="000000"/>
                      <w:sz w:val="16"/>
                    </w:rPr>
                    <w:t>[ ] Not reviewed   [ ] Complete   [ ] Action required   [ ] Risk accepted   [ ] N/A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EVIDENCE / DECISION / NOTES</w:t>
                  </w:r>
                </w:p>
                <w:p>
                  <w:pPr>
                    <w:keepNext/>
                    <w:keepLines/>
                    <w:spacing w:before="10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  <w:p>
                  <w:pPr>
                    <w:keepNext/>
                    <w:keepLines/>
                    <w:spacing w:before="4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4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ACTION REQUIRED / NEXT STEP</w:t>
                  </w:r>
                </w:p>
                <w:p>
                  <w:pPr>
                    <w:keepNext/>
                    <w:keepLines/>
                    <w:spacing w:before="8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 w:val="0"/>
                    <w:keepLines/>
                    <w:spacing w:before="0" w:after="0" w:line="240" w:lineRule="auto"/>
                  </w:pPr>
                  <w:r/>
                </w:p>
                <w:tbl>
                  <w:tblPr>
                    <w:tblW w:type="dxa" w:w="8742"/>
                    <w:jc w:val="center"/>
                    <w:tblLayout w:type="fixed"/>
                    <w:tblLook w:firstColumn="1" w:firstRow="1" w:lastColumn="0" w:lastRow="0" w:noHBand="0" w:noVBand="1" w:val="04A0"/>
                  </w:tblPr>
                  <w:tblGrid>
                    <w:gridCol w:w="3009"/>
                    <w:gridCol w:w="3009"/>
                    <w:gridCol w:w="3009"/>
                  </w:tblGrid>
                  <w:tr>
                    <w:tc>
                      <w:tcPr>
                        <w:tcW w:type="dxa" w:w="3458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Owner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Due date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Date closed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</w:tr>
                </w:tbl>
                <w:p>
                  <w:pPr>
                    <w:keepNext w:val="0"/>
                    <w:keepLines/>
                    <w:spacing w:after="0" w:line="20" w:lineRule="exact"/>
                  </w:pPr>
                </w:p>
              </w:tc>
            </w:tr>
          </w:tbl>
          <w:p/>
        </w:tc>
      </w:tr>
    </w:tbl>
    <w:p>
      <w:pPr>
        <w:keepNext w:val="0"/>
        <w:keepLines w:val="0"/>
        <w:spacing w:before="0" w:after="60" w:line="240" w:lineRule="auto"/>
      </w:pP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rPr>
          <w:cantSplit/>
        </w:trPr>
        <w:tc>
          <w:tcPr>
            <w:tcW w:type="dxa" w:w="9026"/>
            <w:tcMar>
              <w:top w:w="0" w:type="dxa"/>
              <w:start w:w="0" w:type="dxa"/>
              <w:bottom w:w="0" w:type="dxa"/>
              <w:end w:w="0" w:type="dxa"/>
            </w:tcMar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/>
            </w:pPr>
          </w:p>
          <w:tbl>
            <w:tblPr>
              <w:tblW w:type="dxa" w:w="9026"/>
              <w:jc w:val="center"/>
              <w:tblLayout w:type="fixed"/>
              <w:tblLook w:firstColumn="1" w:firstRow="1" w:lastColumn="0" w:lastRow="0" w:noHBand="0" w:noVBand="1" w:val="04A0"/>
            </w:tblPr>
            <w:tblGrid>
              <w:gridCol w:w="9026"/>
            </w:tblGrid>
            <w:tr>
              <w:trPr>
                <w:cantSplit/>
              </w:trPr>
              <w:tc>
                <w:tcPr>
                  <w:tcW w:type="dxa" w:w="9026"/>
                  <w:tcMar>
                    <w:top w:w="65" w:type="dxa"/>
                    <w:start w:w="110" w:type="dxa"/>
                    <w:bottom w:w="65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2F75B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FFFFFF"/>
                      <w:sz w:val="17"/>
                    </w:rPr>
                    <w:t>C2  |  PRICE AND ARITHMETIC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000000"/>
                      <w:sz w:val="18"/>
                    </w:rPr>
                    <w:t>Check arithmetic and transfer of totals.</w:t>
                  </w:r>
                </w:p>
                <w:p>
                  <w:pPr>
                    <w:keepNext/>
                    <w:keepLines/>
                    <w:spacing w:before="0" w:after="0" w:line="240" w:lineRule="auto"/>
                  </w:pPr>
                  <w:r>
                    <w:rPr>
                      <w:rFonts w:ascii="Arial" w:hAnsi="Arial" w:eastAsia="Arial" w:cs="Arial"/>
                      <w:b/>
                      <w:i/>
                      <w:color w:val="1F4E78"/>
                      <w:sz w:val="15"/>
                    </w:rPr>
                    <w:t xml:space="preserve">Guidance: </w:t>
                  </w:r>
                  <w:r>
                    <w:rPr>
                      <w:rFonts w:ascii="Arial" w:hAnsi="Arial" w:eastAsia="Arial" w:cs="Arial"/>
                      <w:b w:val="0"/>
                      <w:i/>
                      <w:color w:val="666666"/>
                      <w:sz w:val="15"/>
                    </w:rPr>
                    <w:t>Record corrections and follow the tender rules on arithmetic errors rather than silently changing the return.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F5F5F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6"/>
                    </w:rPr>
                    <w:t xml:space="preserve">STATUS   </w:t>
                  </w:r>
                  <w:r>
                    <w:rPr>
                      <w:rFonts w:ascii="Arial" w:hAnsi="Arial" w:eastAsia="Arial" w:cs="Arial"/>
                      <w:b w:val="0"/>
                      <w:i w:val="0"/>
                      <w:color w:val="000000"/>
                      <w:sz w:val="16"/>
                    </w:rPr>
                    <w:t>[ ] Not reviewed   [ ] Complete   [ ] Action required   [ ] Risk accepted   [ ] N/A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EVIDENCE / DECISION / NOTES</w:t>
                  </w:r>
                </w:p>
                <w:p>
                  <w:pPr>
                    <w:keepNext/>
                    <w:keepLines/>
                    <w:spacing w:before="10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  <w:p>
                  <w:pPr>
                    <w:keepNext/>
                    <w:keepLines/>
                    <w:spacing w:before="4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4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ACTION REQUIRED / NEXT STEP</w:t>
                  </w:r>
                </w:p>
                <w:p>
                  <w:pPr>
                    <w:keepNext/>
                    <w:keepLines/>
                    <w:spacing w:before="8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 w:val="0"/>
                    <w:keepLines/>
                    <w:spacing w:before="0" w:after="0" w:line="240" w:lineRule="auto"/>
                  </w:pPr>
                  <w:r/>
                </w:p>
                <w:tbl>
                  <w:tblPr>
                    <w:tblW w:type="dxa" w:w="8742"/>
                    <w:jc w:val="center"/>
                    <w:tblLayout w:type="fixed"/>
                    <w:tblLook w:firstColumn="1" w:firstRow="1" w:lastColumn="0" w:lastRow="0" w:noHBand="0" w:noVBand="1" w:val="04A0"/>
                  </w:tblPr>
                  <w:tblGrid>
                    <w:gridCol w:w="3009"/>
                    <w:gridCol w:w="3009"/>
                    <w:gridCol w:w="3009"/>
                  </w:tblGrid>
                  <w:tr>
                    <w:tc>
                      <w:tcPr>
                        <w:tcW w:type="dxa" w:w="3458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Owner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Due date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Date closed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</w:tr>
                </w:tbl>
                <w:p>
                  <w:pPr>
                    <w:keepNext w:val="0"/>
                    <w:keepLines/>
                    <w:spacing w:after="0" w:line="20" w:lineRule="exact"/>
                  </w:pPr>
                </w:p>
              </w:tc>
            </w:tr>
          </w:tbl>
          <w:p/>
        </w:tc>
      </w:tr>
    </w:tbl>
    <w:p>
      <w:pPr>
        <w:keepNext w:val="0"/>
        <w:keepLines w:val="0"/>
        <w:spacing w:before="0" w:after="60" w:line="240" w:lineRule="auto"/>
      </w:pP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rPr>
          <w:cantSplit/>
        </w:trPr>
        <w:tc>
          <w:tcPr>
            <w:tcW w:type="dxa" w:w="9026"/>
            <w:tcMar>
              <w:top w:w="0" w:type="dxa"/>
              <w:start w:w="0" w:type="dxa"/>
              <w:bottom w:w="0" w:type="dxa"/>
              <w:end w:w="0" w:type="dxa"/>
            </w:tcMar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/>
            </w:pPr>
          </w:p>
          <w:tbl>
            <w:tblPr>
              <w:tblW w:type="dxa" w:w="9026"/>
              <w:jc w:val="center"/>
              <w:tblLayout w:type="fixed"/>
              <w:tblLook w:firstColumn="1" w:firstRow="1" w:lastColumn="0" w:lastRow="0" w:noHBand="0" w:noVBand="1" w:val="04A0"/>
            </w:tblPr>
            <w:tblGrid>
              <w:gridCol w:w="9026"/>
            </w:tblGrid>
            <w:tr>
              <w:trPr>
                <w:cantSplit/>
              </w:trPr>
              <w:tc>
                <w:tcPr>
                  <w:tcW w:type="dxa" w:w="9026"/>
                  <w:tcMar>
                    <w:top w:w="65" w:type="dxa"/>
                    <w:start w:w="110" w:type="dxa"/>
                    <w:bottom w:w="65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2F75B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FFFFFF"/>
                      <w:sz w:val="17"/>
                    </w:rPr>
                    <w:t>C3  |  PRICE AND ARITHMETIC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000000"/>
                      <w:sz w:val="18"/>
                    </w:rPr>
                    <w:t>Compare preliminaries and overhead allowances.</w:t>
                  </w:r>
                </w:p>
                <w:p>
                  <w:pPr>
                    <w:keepNext/>
                    <w:keepLines/>
                    <w:spacing w:before="0" w:after="0" w:line="240" w:lineRule="auto"/>
                  </w:pPr>
                  <w:r>
                    <w:rPr>
                      <w:rFonts w:ascii="Arial" w:hAnsi="Arial" w:eastAsia="Arial" w:cs="Arial"/>
                      <w:b/>
                      <w:i/>
                      <w:color w:val="1F4E78"/>
                      <w:sz w:val="15"/>
                    </w:rPr>
                    <w:t xml:space="preserve">Guidance: </w:t>
                  </w:r>
                  <w:r>
                    <w:rPr>
                      <w:rFonts w:ascii="Arial" w:hAnsi="Arial" w:eastAsia="Arial" w:cs="Arial"/>
                      <w:b w:val="0"/>
                      <w:i/>
                      <w:color w:val="666666"/>
                      <w:sz w:val="15"/>
                    </w:rPr>
                    <w:t>Look for unrealistically low site-management, welfare, protection, supervision or programme allowances.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F5F5F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6"/>
                    </w:rPr>
                    <w:t xml:space="preserve">STATUS   </w:t>
                  </w:r>
                  <w:r>
                    <w:rPr>
                      <w:rFonts w:ascii="Arial" w:hAnsi="Arial" w:eastAsia="Arial" w:cs="Arial"/>
                      <w:b w:val="0"/>
                      <w:i w:val="0"/>
                      <w:color w:val="000000"/>
                      <w:sz w:val="16"/>
                    </w:rPr>
                    <w:t>[ ] Not reviewed   [ ] Complete   [ ] Action required   [ ] Risk accepted   [ ] N/A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EVIDENCE / DECISION / NOTES</w:t>
                  </w:r>
                </w:p>
                <w:p>
                  <w:pPr>
                    <w:keepNext/>
                    <w:keepLines/>
                    <w:spacing w:before="10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  <w:p>
                  <w:pPr>
                    <w:keepNext/>
                    <w:keepLines/>
                    <w:spacing w:before="4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4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ACTION REQUIRED / NEXT STEP</w:t>
                  </w:r>
                </w:p>
                <w:p>
                  <w:pPr>
                    <w:keepNext/>
                    <w:keepLines/>
                    <w:spacing w:before="8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 w:val="0"/>
                    <w:keepLines/>
                    <w:spacing w:before="0" w:after="0" w:line="240" w:lineRule="auto"/>
                  </w:pPr>
                  <w:r/>
                </w:p>
                <w:tbl>
                  <w:tblPr>
                    <w:tblW w:type="dxa" w:w="8742"/>
                    <w:jc w:val="center"/>
                    <w:tblLayout w:type="fixed"/>
                    <w:tblLook w:firstColumn="1" w:firstRow="1" w:lastColumn="0" w:lastRow="0" w:noHBand="0" w:noVBand="1" w:val="04A0"/>
                  </w:tblPr>
                  <w:tblGrid>
                    <w:gridCol w:w="3009"/>
                    <w:gridCol w:w="3009"/>
                    <w:gridCol w:w="3009"/>
                  </w:tblGrid>
                  <w:tr>
                    <w:tc>
                      <w:tcPr>
                        <w:tcW w:type="dxa" w:w="3458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Owner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Due date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Date closed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</w:tr>
                </w:tbl>
                <w:p>
                  <w:pPr>
                    <w:keepNext w:val="0"/>
                    <w:keepLines/>
                    <w:spacing w:after="0" w:line="20" w:lineRule="exact"/>
                  </w:pPr>
                </w:p>
              </w:tc>
            </w:tr>
          </w:tbl>
          <w:p/>
        </w:tc>
      </w:tr>
    </w:tbl>
    <w:p>
      <w:pPr>
        <w:keepNext w:val="0"/>
        <w:keepLines w:val="0"/>
        <w:spacing w:before="0" w:after="60" w:line="240" w:lineRule="auto"/>
      </w:pP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rPr>
          <w:cantSplit/>
        </w:trPr>
        <w:tc>
          <w:tcPr>
            <w:tcW w:type="dxa" w:w="9026"/>
            <w:tcMar>
              <w:top w:w="0" w:type="dxa"/>
              <w:start w:w="0" w:type="dxa"/>
              <w:bottom w:w="0" w:type="dxa"/>
              <w:end w:w="0" w:type="dxa"/>
            </w:tcMar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/>
            </w:pPr>
          </w:p>
          <w:tbl>
            <w:tblPr>
              <w:tblW w:type="dxa" w:w="9026"/>
              <w:jc w:val="center"/>
              <w:tblLayout w:type="fixed"/>
              <w:tblLook w:firstColumn="1" w:firstRow="1" w:lastColumn="0" w:lastRow="0" w:noHBand="0" w:noVBand="1" w:val="04A0"/>
            </w:tblPr>
            <w:tblGrid>
              <w:gridCol w:w="9026"/>
            </w:tblGrid>
            <w:tr>
              <w:trPr>
                <w:cantSplit/>
              </w:trPr>
              <w:tc>
                <w:tcPr>
                  <w:tcW w:type="dxa" w:w="9026"/>
                  <w:tcMar>
                    <w:top w:w="65" w:type="dxa"/>
                    <w:start w:w="110" w:type="dxa"/>
                    <w:bottom w:w="65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2F75B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FFFFFF"/>
                      <w:sz w:val="17"/>
                    </w:rPr>
                    <w:t>C4  |  PRICE AND ARITHMETIC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000000"/>
                      <w:sz w:val="18"/>
                    </w:rPr>
                    <w:t>Compare provisional sums, prime-cost sums and client allowances.</w:t>
                  </w:r>
                </w:p>
                <w:p>
                  <w:pPr>
                    <w:keepNext/>
                    <w:keepLines/>
                    <w:spacing w:before="0" w:after="0" w:line="240" w:lineRule="auto"/>
                  </w:pPr>
                  <w:r>
                    <w:rPr>
                      <w:rFonts w:ascii="Arial" w:hAnsi="Arial" w:eastAsia="Arial" w:cs="Arial"/>
                      <w:b/>
                      <w:i/>
                      <w:color w:val="1F4E78"/>
                      <w:sz w:val="15"/>
                    </w:rPr>
                    <w:t xml:space="preserve">Guidance: </w:t>
                  </w:r>
                  <w:r>
                    <w:rPr>
                      <w:rFonts w:ascii="Arial" w:hAnsi="Arial" w:eastAsia="Arial" w:cs="Arial"/>
                      <w:b w:val="0"/>
                      <w:i/>
                      <w:color w:val="666666"/>
                      <w:sz w:val="15"/>
                    </w:rPr>
                    <w:t>Confirm each tender uses the same basis and whether attendance, overhead and profit are included.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F5F5F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6"/>
                    </w:rPr>
                    <w:t xml:space="preserve">STATUS   </w:t>
                  </w:r>
                  <w:r>
                    <w:rPr>
                      <w:rFonts w:ascii="Arial" w:hAnsi="Arial" w:eastAsia="Arial" w:cs="Arial"/>
                      <w:b w:val="0"/>
                      <w:i w:val="0"/>
                      <w:color w:val="000000"/>
                      <w:sz w:val="16"/>
                    </w:rPr>
                    <w:t>[ ] Not reviewed   [ ] Complete   [ ] Action required   [ ] Risk accepted   [ ] N/A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EVIDENCE / DECISION / NOTES</w:t>
                  </w:r>
                </w:p>
                <w:p>
                  <w:pPr>
                    <w:keepNext/>
                    <w:keepLines/>
                    <w:spacing w:before="10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  <w:p>
                  <w:pPr>
                    <w:keepNext/>
                    <w:keepLines/>
                    <w:spacing w:before="4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4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ACTION REQUIRED / NEXT STEP</w:t>
                  </w:r>
                </w:p>
                <w:p>
                  <w:pPr>
                    <w:keepNext/>
                    <w:keepLines/>
                    <w:spacing w:before="8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 w:val="0"/>
                    <w:keepLines/>
                    <w:spacing w:before="0" w:after="0" w:line="240" w:lineRule="auto"/>
                  </w:pPr>
                  <w:r/>
                </w:p>
                <w:tbl>
                  <w:tblPr>
                    <w:tblW w:type="dxa" w:w="8742"/>
                    <w:jc w:val="center"/>
                    <w:tblLayout w:type="fixed"/>
                    <w:tblLook w:firstColumn="1" w:firstRow="1" w:lastColumn="0" w:lastRow="0" w:noHBand="0" w:noVBand="1" w:val="04A0"/>
                  </w:tblPr>
                  <w:tblGrid>
                    <w:gridCol w:w="3009"/>
                    <w:gridCol w:w="3009"/>
                    <w:gridCol w:w="3009"/>
                  </w:tblGrid>
                  <w:tr>
                    <w:tc>
                      <w:tcPr>
                        <w:tcW w:type="dxa" w:w="3458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Owner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Due date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Date closed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</w:tr>
                </w:tbl>
                <w:p>
                  <w:pPr>
                    <w:keepNext w:val="0"/>
                    <w:keepLines/>
                    <w:spacing w:after="0" w:line="20" w:lineRule="exact"/>
                  </w:pPr>
                </w:p>
              </w:tc>
            </w:tr>
          </w:tbl>
          <w:p/>
        </w:tc>
      </w:tr>
    </w:tbl>
    <w:p>
      <w:pPr>
        <w:keepNext w:val="0"/>
        <w:keepLines w:val="0"/>
        <w:spacing w:before="0" w:after="60" w:line="240" w:lineRule="auto"/>
      </w:pP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rPr>
          <w:cantSplit/>
        </w:trPr>
        <w:tc>
          <w:tcPr>
            <w:tcW w:type="dxa" w:w="9026"/>
            <w:tcMar>
              <w:top w:w="0" w:type="dxa"/>
              <w:start w:w="0" w:type="dxa"/>
              <w:bottom w:w="0" w:type="dxa"/>
              <w:end w:w="0" w:type="dxa"/>
            </w:tcMar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/>
            </w:pPr>
          </w:p>
          <w:tbl>
            <w:tblPr>
              <w:tblW w:type="dxa" w:w="9026"/>
              <w:jc w:val="center"/>
              <w:tblLayout w:type="fixed"/>
              <w:tblLook w:firstColumn="1" w:firstRow="1" w:lastColumn="0" w:lastRow="0" w:noHBand="0" w:noVBand="1" w:val="04A0"/>
            </w:tblPr>
            <w:tblGrid>
              <w:gridCol w:w="9026"/>
            </w:tblGrid>
            <w:tr>
              <w:trPr>
                <w:cantSplit/>
              </w:trPr>
              <w:tc>
                <w:tcPr>
                  <w:tcW w:type="dxa" w:w="9026"/>
                  <w:tcMar>
                    <w:top w:w="65" w:type="dxa"/>
                    <w:start w:w="110" w:type="dxa"/>
                    <w:bottom w:w="65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2F75B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FFFFFF"/>
                      <w:sz w:val="17"/>
                    </w:rPr>
                    <w:t>C5  |  PRICE AND ARITHMETIC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000000"/>
                      <w:sz w:val="18"/>
                    </w:rPr>
                    <w:t>Compare rates for likely change and dayworks.</w:t>
                  </w:r>
                </w:p>
                <w:p>
                  <w:pPr>
                    <w:keepNext/>
                    <w:keepLines/>
                    <w:spacing w:before="0" w:after="0" w:line="240" w:lineRule="auto"/>
                  </w:pPr>
                  <w:r>
                    <w:rPr>
                      <w:rFonts w:ascii="Arial" w:hAnsi="Arial" w:eastAsia="Arial" w:cs="Arial"/>
                      <w:b/>
                      <w:i/>
                      <w:color w:val="1F4E78"/>
                      <w:sz w:val="15"/>
                    </w:rPr>
                    <w:t xml:space="preserve">Guidance: </w:t>
                  </w:r>
                  <w:r>
                    <w:rPr>
                      <w:rFonts w:ascii="Arial" w:hAnsi="Arial" w:eastAsia="Arial" w:cs="Arial"/>
                      <w:b w:val="0"/>
                      <w:i/>
                      <w:color w:val="666666"/>
                      <w:sz w:val="15"/>
                    </w:rPr>
                    <w:t>Identify rates that may expose the client to excessive cost if the scope changes.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F5F5F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6"/>
                    </w:rPr>
                    <w:t xml:space="preserve">STATUS   </w:t>
                  </w:r>
                  <w:r>
                    <w:rPr>
                      <w:rFonts w:ascii="Arial" w:hAnsi="Arial" w:eastAsia="Arial" w:cs="Arial"/>
                      <w:b w:val="0"/>
                      <w:i w:val="0"/>
                      <w:color w:val="000000"/>
                      <w:sz w:val="16"/>
                    </w:rPr>
                    <w:t>[ ] Not reviewed   [ ] Complete   [ ] Action required   [ ] Risk accepted   [ ] N/A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EVIDENCE / DECISION / NOTES</w:t>
                  </w:r>
                </w:p>
                <w:p>
                  <w:pPr>
                    <w:keepNext/>
                    <w:keepLines/>
                    <w:spacing w:before="10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  <w:p>
                  <w:pPr>
                    <w:keepNext/>
                    <w:keepLines/>
                    <w:spacing w:before="4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4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ACTION REQUIRED / NEXT STEP</w:t>
                  </w:r>
                </w:p>
                <w:p>
                  <w:pPr>
                    <w:keepNext/>
                    <w:keepLines/>
                    <w:spacing w:before="8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 w:val="0"/>
                    <w:keepLines/>
                    <w:spacing w:before="0" w:after="0" w:line="240" w:lineRule="auto"/>
                  </w:pPr>
                  <w:r/>
                </w:p>
                <w:tbl>
                  <w:tblPr>
                    <w:tblW w:type="dxa" w:w="8742"/>
                    <w:jc w:val="center"/>
                    <w:tblLayout w:type="fixed"/>
                    <w:tblLook w:firstColumn="1" w:firstRow="1" w:lastColumn="0" w:lastRow="0" w:noHBand="0" w:noVBand="1" w:val="04A0"/>
                  </w:tblPr>
                  <w:tblGrid>
                    <w:gridCol w:w="3009"/>
                    <w:gridCol w:w="3009"/>
                    <w:gridCol w:w="3009"/>
                  </w:tblGrid>
                  <w:tr>
                    <w:tc>
                      <w:tcPr>
                        <w:tcW w:type="dxa" w:w="3458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Owner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Due date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Date closed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</w:tr>
                </w:tbl>
                <w:p>
                  <w:pPr>
                    <w:keepNext w:val="0"/>
                    <w:keepLines/>
                    <w:spacing w:after="0" w:line="20" w:lineRule="exact"/>
                  </w:pPr>
                </w:p>
              </w:tc>
            </w:tr>
          </w:tbl>
          <w:p/>
        </w:tc>
      </w:tr>
    </w:tbl>
    <w:p>
      <w:pPr>
        <w:keepNext w:val="0"/>
        <w:keepLines w:val="0"/>
        <w:spacing w:before="0" w:after="60" w:line="240" w:lineRule="auto"/>
      </w:pP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rPr>
          <w:cantSplit/>
        </w:trPr>
        <w:tc>
          <w:tcPr>
            <w:tcW w:type="dxa" w:w="9026"/>
            <w:tcMar>
              <w:top w:w="0" w:type="dxa"/>
              <w:start w:w="0" w:type="dxa"/>
              <w:bottom w:w="0" w:type="dxa"/>
              <w:end w:w="0" w:type="dxa"/>
            </w:tcMar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/>
            </w:pPr>
          </w:p>
          <w:tbl>
            <w:tblPr>
              <w:tblW w:type="dxa" w:w="9026"/>
              <w:jc w:val="center"/>
              <w:tblLayout w:type="fixed"/>
              <w:tblLook w:firstColumn="1" w:firstRow="1" w:lastColumn="0" w:lastRow="0" w:noHBand="0" w:noVBand="1" w:val="04A0"/>
            </w:tblPr>
            <w:tblGrid>
              <w:gridCol w:w="9026"/>
            </w:tblGrid>
            <w:tr>
              <w:trPr>
                <w:cantSplit/>
              </w:trPr>
              <w:tc>
                <w:tcPr>
                  <w:tcW w:type="dxa" w:w="9026"/>
                  <w:tcMar>
                    <w:top w:w="65" w:type="dxa"/>
                    <w:start w:w="110" w:type="dxa"/>
                    <w:bottom w:w="65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2F75B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FFFFFF"/>
                      <w:sz w:val="17"/>
                    </w:rPr>
                    <w:t>C6  |  PRICE AND ARITHMETIC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000000"/>
                      <w:sz w:val="18"/>
                    </w:rPr>
                    <w:t>Identify unusually low, high, omitted or unpriced items.</w:t>
                  </w:r>
                </w:p>
                <w:p>
                  <w:pPr>
                    <w:keepNext/>
                    <w:keepLines/>
                    <w:spacing w:before="0" w:after="0" w:line="240" w:lineRule="auto"/>
                  </w:pPr>
                  <w:r>
                    <w:rPr>
                      <w:rFonts w:ascii="Arial" w:hAnsi="Arial" w:eastAsia="Arial" w:cs="Arial"/>
                      <w:b/>
                      <w:i/>
                      <w:color w:val="1F4E78"/>
                      <w:sz w:val="15"/>
                    </w:rPr>
                    <w:t xml:space="preserve">Guidance: </w:t>
                  </w:r>
                  <w:r>
                    <w:rPr>
                      <w:rFonts w:ascii="Arial" w:hAnsi="Arial" w:eastAsia="Arial" w:cs="Arial"/>
                      <w:b w:val="0"/>
                      <w:i/>
                      <w:color w:val="666666"/>
                      <w:sz w:val="15"/>
                    </w:rPr>
                    <w:t>Seek an explanation and test whether the tenderer has misunderstood the scope or transferred risk back to the client.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F5F5F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6"/>
                    </w:rPr>
                    <w:t xml:space="preserve">STATUS   </w:t>
                  </w:r>
                  <w:r>
                    <w:rPr>
                      <w:rFonts w:ascii="Arial" w:hAnsi="Arial" w:eastAsia="Arial" w:cs="Arial"/>
                      <w:b w:val="0"/>
                      <w:i w:val="0"/>
                      <w:color w:val="000000"/>
                      <w:sz w:val="16"/>
                    </w:rPr>
                    <w:t>[ ] Not reviewed   [ ] Complete   [ ] Action required   [ ] Risk accepted   [ ] N/A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EVIDENCE / DECISION / NOTES</w:t>
                  </w:r>
                </w:p>
                <w:p>
                  <w:pPr>
                    <w:keepNext/>
                    <w:keepLines/>
                    <w:spacing w:before="10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  <w:p>
                  <w:pPr>
                    <w:keepNext/>
                    <w:keepLines/>
                    <w:spacing w:before="4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4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ACTION REQUIRED / NEXT STEP</w:t>
                  </w:r>
                </w:p>
                <w:p>
                  <w:pPr>
                    <w:keepNext/>
                    <w:keepLines/>
                    <w:spacing w:before="8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 w:val="0"/>
                    <w:keepLines/>
                    <w:spacing w:before="0" w:after="0" w:line="240" w:lineRule="auto"/>
                  </w:pPr>
                  <w:r/>
                </w:p>
                <w:tbl>
                  <w:tblPr>
                    <w:tblW w:type="dxa" w:w="8742"/>
                    <w:jc w:val="center"/>
                    <w:tblLayout w:type="fixed"/>
                    <w:tblLook w:firstColumn="1" w:firstRow="1" w:lastColumn="0" w:lastRow="0" w:noHBand="0" w:noVBand="1" w:val="04A0"/>
                  </w:tblPr>
                  <w:tblGrid>
                    <w:gridCol w:w="3009"/>
                    <w:gridCol w:w="3009"/>
                    <w:gridCol w:w="3009"/>
                  </w:tblGrid>
                  <w:tr>
                    <w:tc>
                      <w:tcPr>
                        <w:tcW w:type="dxa" w:w="3458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Owner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Due date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Date closed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</w:tr>
                </w:tbl>
                <w:p>
                  <w:pPr>
                    <w:keepNext w:val="0"/>
                    <w:keepLines/>
                    <w:spacing w:after="0" w:line="20" w:lineRule="exact"/>
                  </w:pPr>
                </w:p>
              </w:tc>
            </w:tr>
          </w:tbl>
          <w:p/>
        </w:tc>
      </w:tr>
    </w:tbl>
    <w:p>
      <w:pPr>
        <w:keepNext w:val="0"/>
        <w:keepLines w:val="0"/>
        <w:spacing w:before="0" w:after="60" w:line="240" w:lineRule="auto"/>
      </w:pP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rPr>
          <w:cantSplit/>
        </w:trPr>
        <w:tc>
          <w:tcPr>
            <w:tcW w:type="dxa" w:w="9026"/>
            <w:tcMar>
              <w:top w:w="0" w:type="dxa"/>
              <w:start w:w="0" w:type="dxa"/>
              <w:bottom w:w="0" w:type="dxa"/>
              <w:end w:w="0" w:type="dxa"/>
            </w:tcMar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/>
            </w:pPr>
          </w:p>
          <w:tbl>
            <w:tblPr>
              <w:tblW w:type="dxa" w:w="9026"/>
              <w:jc w:val="center"/>
              <w:tblLayout w:type="fixed"/>
              <w:tblLook w:firstColumn="1" w:firstRow="1" w:lastColumn="0" w:lastRow="0" w:noHBand="0" w:noVBand="1" w:val="04A0"/>
            </w:tblPr>
            <w:tblGrid>
              <w:gridCol w:w="9026"/>
            </w:tblGrid>
            <w:tr>
              <w:trPr>
                <w:cantSplit/>
              </w:trPr>
              <w:tc>
                <w:tcPr>
                  <w:tcW w:type="dxa" w:w="9026"/>
                  <w:tcMar>
                    <w:top w:w="65" w:type="dxa"/>
                    <w:start w:w="110" w:type="dxa"/>
                    <w:bottom w:w="65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2F75B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FFFFFF"/>
                      <w:sz w:val="17"/>
                    </w:rPr>
                    <w:t>C7  |  PRICE AND ARITHMETIC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000000"/>
                      <w:sz w:val="18"/>
                    </w:rPr>
                    <w:t>Reconcile the price breakdown to the tender total.</w:t>
                  </w:r>
                </w:p>
                <w:p>
                  <w:pPr>
                    <w:keepNext/>
                    <w:keepLines/>
                    <w:spacing w:before="0" w:after="0" w:line="240" w:lineRule="auto"/>
                  </w:pPr>
                  <w:r>
                    <w:rPr>
                      <w:rFonts w:ascii="Arial" w:hAnsi="Arial" w:eastAsia="Arial" w:cs="Arial"/>
                      <w:b/>
                      <w:i/>
                      <w:color w:val="1F4E78"/>
                      <w:sz w:val="15"/>
                    </w:rPr>
                    <w:t xml:space="preserve">Guidance: </w:t>
                  </w:r>
                  <w:r>
                    <w:rPr>
                      <w:rFonts w:ascii="Arial" w:hAnsi="Arial" w:eastAsia="Arial" w:cs="Arial"/>
                      <w:b w:val="0"/>
                      <w:i/>
                      <w:color w:val="666666"/>
                      <w:sz w:val="15"/>
                    </w:rPr>
                    <w:t>Check that alternates, discounts, taxes and qualifications have not been double-counted or omitted.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F5F5F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6"/>
                    </w:rPr>
                    <w:t xml:space="preserve">STATUS   </w:t>
                  </w:r>
                  <w:r>
                    <w:rPr>
                      <w:rFonts w:ascii="Arial" w:hAnsi="Arial" w:eastAsia="Arial" w:cs="Arial"/>
                      <w:b w:val="0"/>
                      <w:i w:val="0"/>
                      <w:color w:val="000000"/>
                      <w:sz w:val="16"/>
                    </w:rPr>
                    <w:t>[ ] Not reviewed   [ ] Complete   [ ] Action required   [ ] Risk accepted   [ ] N/A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EVIDENCE / DECISION / NOTES</w:t>
                  </w:r>
                </w:p>
                <w:p>
                  <w:pPr>
                    <w:keepNext/>
                    <w:keepLines/>
                    <w:spacing w:before="10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  <w:p>
                  <w:pPr>
                    <w:keepNext/>
                    <w:keepLines/>
                    <w:spacing w:before="4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4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ACTION REQUIRED / NEXT STEP</w:t>
                  </w:r>
                </w:p>
                <w:p>
                  <w:pPr>
                    <w:keepNext/>
                    <w:keepLines/>
                    <w:spacing w:before="8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 w:val="0"/>
                    <w:keepLines/>
                    <w:spacing w:before="0" w:after="0" w:line="240" w:lineRule="auto"/>
                  </w:pPr>
                  <w:r/>
                </w:p>
                <w:tbl>
                  <w:tblPr>
                    <w:tblW w:type="dxa" w:w="8742"/>
                    <w:jc w:val="center"/>
                    <w:tblLayout w:type="fixed"/>
                    <w:tblLook w:firstColumn="1" w:firstRow="1" w:lastColumn="0" w:lastRow="0" w:noHBand="0" w:noVBand="1" w:val="04A0"/>
                  </w:tblPr>
                  <w:tblGrid>
                    <w:gridCol w:w="3009"/>
                    <w:gridCol w:w="3009"/>
                    <w:gridCol w:w="3009"/>
                  </w:tblGrid>
                  <w:tr>
                    <w:tc>
                      <w:tcPr>
                        <w:tcW w:type="dxa" w:w="3458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Owner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Due date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Date closed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</w:tr>
                </w:tbl>
                <w:p>
                  <w:pPr>
                    <w:keepNext w:val="0"/>
                    <w:keepLines/>
                    <w:spacing w:after="0" w:line="20" w:lineRule="exact"/>
                  </w:pPr>
                </w:p>
              </w:tc>
            </w:tr>
          </w:tbl>
          <w:p/>
        </w:tc>
      </w:tr>
    </w:tbl>
    <w:p>
      <w:pPr>
        <w:keepNext w:val="0"/>
        <w:keepLines w:val="0"/>
        <w:spacing w:before="0" w:after="60" w:line="240" w:lineRule="auto"/>
      </w:pP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rPr>
          <w:cantSplit/>
        </w:trPr>
        <w:tc>
          <w:tcPr>
            <w:tcW w:type="dxa" w:w="9026"/>
            <w:tcMar>
              <w:top w:w="0" w:type="dxa"/>
              <w:start w:w="0" w:type="dxa"/>
              <w:bottom w:w="0" w:type="dxa"/>
              <w:end w:w="0" w:type="dxa"/>
            </w:tcMar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/>
            </w:pPr>
          </w:p>
          <w:tbl>
            <w:tblPr>
              <w:tblW w:type="dxa" w:w="9026"/>
              <w:jc w:val="center"/>
              <w:tblLayout w:type="fixed"/>
              <w:tblLook w:firstColumn="1" w:firstRow="1" w:lastColumn="0" w:lastRow="0" w:noHBand="0" w:noVBand="1" w:val="04A0"/>
            </w:tblPr>
            <w:tblGrid>
              <w:gridCol w:w="9026"/>
            </w:tblGrid>
            <w:tr>
              <w:trPr>
                <w:cantSplit/>
              </w:trPr>
              <w:tc>
                <w:tcPr>
                  <w:tcW w:type="dxa" w:w="9026"/>
                  <w:tcMar>
                    <w:top w:w="65" w:type="dxa"/>
                    <w:start w:w="110" w:type="dxa"/>
                    <w:bottom w:w="65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2F75B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FFFFFF"/>
                      <w:sz w:val="17"/>
                    </w:rPr>
                    <w:t>D1  |  SCOPE AND QUALIFICATIONS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000000"/>
                      <w:sz w:val="18"/>
                    </w:rPr>
                    <w:t>Create a schedule of exclusions.</w:t>
                  </w:r>
                </w:p>
                <w:p>
                  <w:pPr>
                    <w:keepNext/>
                    <w:keepLines/>
                    <w:spacing w:before="0" w:after="0" w:line="240" w:lineRule="auto"/>
                  </w:pPr>
                  <w:r>
                    <w:rPr>
                      <w:rFonts w:ascii="Arial" w:hAnsi="Arial" w:eastAsia="Arial" w:cs="Arial"/>
                      <w:b/>
                      <w:i/>
                      <w:color w:val="1F4E78"/>
                      <w:sz w:val="15"/>
                    </w:rPr>
                    <w:t xml:space="preserve">Guidance: </w:t>
                  </w:r>
                  <w:r>
                    <w:rPr>
                      <w:rFonts w:ascii="Arial" w:hAnsi="Arial" w:eastAsia="Arial" w:cs="Arial"/>
                      <w:b w:val="0"/>
                      <w:i/>
                      <w:color w:val="666666"/>
                      <w:sz w:val="15"/>
                    </w:rPr>
                    <w:t>Record the scope, value, consequence and whether each exclusion is acceptable, can be closed or requires adjustment.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F5F5F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6"/>
                    </w:rPr>
                    <w:t xml:space="preserve">STATUS   </w:t>
                  </w:r>
                  <w:r>
                    <w:rPr>
                      <w:rFonts w:ascii="Arial" w:hAnsi="Arial" w:eastAsia="Arial" w:cs="Arial"/>
                      <w:b w:val="0"/>
                      <w:i w:val="0"/>
                      <w:color w:val="000000"/>
                      <w:sz w:val="16"/>
                    </w:rPr>
                    <w:t>[ ] Not reviewed   [ ] Complete   [ ] Action required   [ ] Risk accepted   [ ] N/A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EVIDENCE / DECISION / NOTES</w:t>
                  </w:r>
                </w:p>
                <w:p>
                  <w:pPr>
                    <w:keepNext/>
                    <w:keepLines/>
                    <w:spacing w:before="10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  <w:p>
                  <w:pPr>
                    <w:keepNext/>
                    <w:keepLines/>
                    <w:spacing w:before="4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4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ACTION REQUIRED / NEXT STEP</w:t>
                  </w:r>
                </w:p>
                <w:p>
                  <w:pPr>
                    <w:keepNext/>
                    <w:keepLines/>
                    <w:spacing w:before="8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 w:val="0"/>
                    <w:keepLines/>
                    <w:spacing w:before="0" w:after="0" w:line="240" w:lineRule="auto"/>
                  </w:pPr>
                  <w:r/>
                </w:p>
                <w:tbl>
                  <w:tblPr>
                    <w:tblW w:type="dxa" w:w="8742"/>
                    <w:jc w:val="center"/>
                    <w:tblLayout w:type="fixed"/>
                    <w:tblLook w:firstColumn="1" w:firstRow="1" w:lastColumn="0" w:lastRow="0" w:noHBand="0" w:noVBand="1" w:val="04A0"/>
                  </w:tblPr>
                  <w:tblGrid>
                    <w:gridCol w:w="3009"/>
                    <w:gridCol w:w="3009"/>
                    <w:gridCol w:w="3009"/>
                  </w:tblGrid>
                  <w:tr>
                    <w:tc>
                      <w:tcPr>
                        <w:tcW w:type="dxa" w:w="3458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Owner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Due date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Date closed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</w:tr>
                </w:tbl>
                <w:p>
                  <w:pPr>
                    <w:keepNext w:val="0"/>
                    <w:keepLines/>
                    <w:spacing w:after="0" w:line="20" w:lineRule="exact"/>
                  </w:pPr>
                </w:p>
              </w:tc>
            </w:tr>
          </w:tbl>
          <w:p/>
        </w:tc>
      </w:tr>
    </w:tbl>
    <w:p>
      <w:pPr>
        <w:keepNext w:val="0"/>
        <w:keepLines w:val="0"/>
        <w:spacing w:before="0" w:after="60" w:line="240" w:lineRule="auto"/>
      </w:pP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rPr>
          <w:cantSplit/>
        </w:trPr>
        <w:tc>
          <w:tcPr>
            <w:tcW w:type="dxa" w:w="9026"/>
            <w:tcMar>
              <w:top w:w="0" w:type="dxa"/>
              <w:start w:w="0" w:type="dxa"/>
              <w:bottom w:w="0" w:type="dxa"/>
              <w:end w:w="0" w:type="dxa"/>
            </w:tcMar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/>
            </w:pPr>
          </w:p>
          <w:tbl>
            <w:tblPr>
              <w:tblW w:type="dxa" w:w="9026"/>
              <w:jc w:val="center"/>
              <w:tblLayout w:type="fixed"/>
              <w:tblLook w:firstColumn="1" w:firstRow="1" w:lastColumn="0" w:lastRow="0" w:noHBand="0" w:noVBand="1" w:val="04A0"/>
            </w:tblPr>
            <w:tblGrid>
              <w:gridCol w:w="9026"/>
            </w:tblGrid>
            <w:tr>
              <w:trPr>
                <w:cantSplit/>
              </w:trPr>
              <w:tc>
                <w:tcPr>
                  <w:tcW w:type="dxa" w:w="9026"/>
                  <w:tcMar>
                    <w:top w:w="65" w:type="dxa"/>
                    <w:start w:w="110" w:type="dxa"/>
                    <w:bottom w:w="65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2F75B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FFFFFF"/>
                      <w:sz w:val="17"/>
                    </w:rPr>
                    <w:t>D2  |  SCOPE AND QUALIFICATIONS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000000"/>
                      <w:sz w:val="18"/>
                    </w:rPr>
                    <w:t>Create a schedule of qualifications and assumptions.</w:t>
                  </w:r>
                </w:p>
                <w:p>
                  <w:pPr>
                    <w:keepNext/>
                    <w:keepLines/>
                    <w:spacing w:before="0" w:after="0" w:line="240" w:lineRule="auto"/>
                  </w:pPr>
                  <w:r>
                    <w:rPr>
                      <w:rFonts w:ascii="Arial" w:hAnsi="Arial" w:eastAsia="Arial" w:cs="Arial"/>
                      <w:b/>
                      <w:i/>
                      <w:color w:val="1F4E78"/>
                      <w:sz w:val="15"/>
                    </w:rPr>
                    <w:t xml:space="preserve">Guidance: </w:t>
                  </w:r>
                  <w:r>
                    <w:rPr>
                      <w:rFonts w:ascii="Arial" w:hAnsi="Arial" w:eastAsia="Arial" w:cs="Arial"/>
                      <w:b w:val="0"/>
                      <w:i/>
                      <w:color w:val="666666"/>
                      <w:sz w:val="15"/>
                    </w:rPr>
                    <w:t>Distinguish clarifiable statements from material departures that change risk, quality or contractual obligations.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F5F5F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6"/>
                    </w:rPr>
                    <w:t xml:space="preserve">STATUS   </w:t>
                  </w:r>
                  <w:r>
                    <w:rPr>
                      <w:rFonts w:ascii="Arial" w:hAnsi="Arial" w:eastAsia="Arial" w:cs="Arial"/>
                      <w:b w:val="0"/>
                      <w:i w:val="0"/>
                      <w:color w:val="000000"/>
                      <w:sz w:val="16"/>
                    </w:rPr>
                    <w:t>[ ] Not reviewed   [ ] Complete   [ ] Action required   [ ] Risk accepted   [ ] N/A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EVIDENCE / DECISION / NOTES</w:t>
                  </w:r>
                </w:p>
                <w:p>
                  <w:pPr>
                    <w:keepNext/>
                    <w:keepLines/>
                    <w:spacing w:before="10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  <w:p>
                  <w:pPr>
                    <w:keepNext/>
                    <w:keepLines/>
                    <w:spacing w:before="4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4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ACTION REQUIRED / NEXT STEP</w:t>
                  </w:r>
                </w:p>
                <w:p>
                  <w:pPr>
                    <w:keepNext/>
                    <w:keepLines/>
                    <w:spacing w:before="8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 w:val="0"/>
                    <w:keepLines/>
                    <w:spacing w:before="0" w:after="0" w:line="240" w:lineRule="auto"/>
                  </w:pPr>
                  <w:r/>
                </w:p>
                <w:tbl>
                  <w:tblPr>
                    <w:tblW w:type="dxa" w:w="8742"/>
                    <w:jc w:val="center"/>
                    <w:tblLayout w:type="fixed"/>
                    <w:tblLook w:firstColumn="1" w:firstRow="1" w:lastColumn="0" w:lastRow="0" w:noHBand="0" w:noVBand="1" w:val="04A0"/>
                  </w:tblPr>
                  <w:tblGrid>
                    <w:gridCol w:w="3009"/>
                    <w:gridCol w:w="3009"/>
                    <w:gridCol w:w="3009"/>
                  </w:tblGrid>
                  <w:tr>
                    <w:tc>
                      <w:tcPr>
                        <w:tcW w:type="dxa" w:w="3458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Owner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Due date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Date closed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</w:tr>
                </w:tbl>
                <w:p>
                  <w:pPr>
                    <w:keepNext w:val="0"/>
                    <w:keepLines/>
                    <w:spacing w:after="0" w:line="20" w:lineRule="exact"/>
                  </w:pPr>
                </w:p>
              </w:tc>
            </w:tr>
          </w:tbl>
          <w:p/>
        </w:tc>
      </w:tr>
    </w:tbl>
    <w:p>
      <w:pPr>
        <w:keepNext w:val="0"/>
        <w:keepLines w:val="0"/>
        <w:spacing w:before="0" w:after="60" w:line="240" w:lineRule="auto"/>
      </w:pP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rPr>
          <w:cantSplit/>
        </w:trPr>
        <w:tc>
          <w:tcPr>
            <w:tcW w:type="dxa" w:w="9026"/>
            <w:tcMar>
              <w:top w:w="0" w:type="dxa"/>
              <w:start w:w="0" w:type="dxa"/>
              <w:bottom w:w="0" w:type="dxa"/>
              <w:end w:w="0" w:type="dxa"/>
            </w:tcMar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/>
            </w:pPr>
          </w:p>
          <w:tbl>
            <w:tblPr>
              <w:tblW w:type="dxa" w:w="9026"/>
              <w:jc w:val="center"/>
              <w:tblLayout w:type="fixed"/>
              <w:tblLook w:firstColumn="1" w:firstRow="1" w:lastColumn="0" w:lastRow="0" w:noHBand="0" w:noVBand="1" w:val="04A0"/>
            </w:tblPr>
            <w:tblGrid>
              <w:gridCol w:w="9026"/>
            </w:tblGrid>
            <w:tr>
              <w:trPr>
                <w:cantSplit/>
              </w:trPr>
              <w:tc>
                <w:tcPr>
                  <w:tcW w:type="dxa" w:w="9026"/>
                  <w:tcMar>
                    <w:top w:w="65" w:type="dxa"/>
                    <w:start w:w="110" w:type="dxa"/>
                    <w:bottom w:w="65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2F75B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FFFFFF"/>
                      <w:sz w:val="17"/>
                    </w:rPr>
                    <w:t>D3  |  SCOPE AND QUALIFICATIONS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000000"/>
                      <w:sz w:val="18"/>
                    </w:rPr>
                    <w:t>Check demolition, protection, temporary works and making good.</w:t>
                  </w:r>
                </w:p>
                <w:p>
                  <w:pPr>
                    <w:keepNext/>
                    <w:keepLines/>
                    <w:spacing w:before="0" w:after="0" w:line="240" w:lineRule="auto"/>
                  </w:pPr>
                  <w:r>
                    <w:rPr>
                      <w:rFonts w:ascii="Arial" w:hAnsi="Arial" w:eastAsia="Arial" w:cs="Arial"/>
                      <w:b/>
                      <w:i/>
                      <w:color w:val="1F4E78"/>
                      <w:sz w:val="15"/>
                    </w:rPr>
                    <w:t xml:space="preserve">Guidance: </w:t>
                  </w:r>
                  <w:r>
                    <w:rPr>
                      <w:rFonts w:ascii="Arial" w:hAnsi="Arial" w:eastAsia="Arial" w:cs="Arial"/>
                      <w:b w:val="0"/>
                      <w:i/>
                      <w:color w:val="666666"/>
                      <w:sz w:val="15"/>
                    </w:rPr>
                    <w:t>These areas are commonly understated and can create variations in existing buildings.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F5F5F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6"/>
                    </w:rPr>
                    <w:t xml:space="preserve">STATUS   </w:t>
                  </w:r>
                  <w:r>
                    <w:rPr>
                      <w:rFonts w:ascii="Arial" w:hAnsi="Arial" w:eastAsia="Arial" w:cs="Arial"/>
                      <w:b w:val="0"/>
                      <w:i w:val="0"/>
                      <w:color w:val="000000"/>
                      <w:sz w:val="16"/>
                    </w:rPr>
                    <w:t>[ ] Not reviewed   [ ] Complete   [ ] Action required   [ ] Risk accepted   [ ] N/A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EVIDENCE / DECISION / NOTES</w:t>
                  </w:r>
                </w:p>
                <w:p>
                  <w:pPr>
                    <w:keepNext/>
                    <w:keepLines/>
                    <w:spacing w:before="10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  <w:p>
                  <w:pPr>
                    <w:keepNext/>
                    <w:keepLines/>
                    <w:spacing w:before="4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4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ACTION REQUIRED / NEXT STEP</w:t>
                  </w:r>
                </w:p>
                <w:p>
                  <w:pPr>
                    <w:keepNext/>
                    <w:keepLines/>
                    <w:spacing w:before="8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 w:val="0"/>
                    <w:keepLines/>
                    <w:spacing w:before="0" w:after="0" w:line="240" w:lineRule="auto"/>
                  </w:pPr>
                  <w:r/>
                </w:p>
                <w:tbl>
                  <w:tblPr>
                    <w:tblW w:type="dxa" w:w="8742"/>
                    <w:jc w:val="center"/>
                    <w:tblLayout w:type="fixed"/>
                    <w:tblLook w:firstColumn="1" w:firstRow="1" w:lastColumn="0" w:lastRow="0" w:noHBand="0" w:noVBand="1" w:val="04A0"/>
                  </w:tblPr>
                  <w:tblGrid>
                    <w:gridCol w:w="3009"/>
                    <w:gridCol w:w="3009"/>
                    <w:gridCol w:w="3009"/>
                  </w:tblGrid>
                  <w:tr>
                    <w:tc>
                      <w:tcPr>
                        <w:tcW w:type="dxa" w:w="3458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Owner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Due date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Date closed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</w:tr>
                </w:tbl>
                <w:p>
                  <w:pPr>
                    <w:keepNext w:val="0"/>
                    <w:keepLines/>
                    <w:spacing w:after="0" w:line="20" w:lineRule="exact"/>
                  </w:pPr>
                </w:p>
              </w:tc>
            </w:tr>
          </w:tbl>
          <w:p/>
        </w:tc>
      </w:tr>
    </w:tbl>
    <w:p>
      <w:pPr>
        <w:keepNext w:val="0"/>
        <w:keepLines w:val="0"/>
        <w:spacing w:before="0" w:after="60" w:line="240" w:lineRule="auto"/>
      </w:pP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rPr>
          <w:cantSplit/>
        </w:trPr>
        <w:tc>
          <w:tcPr>
            <w:tcW w:type="dxa" w:w="9026"/>
            <w:tcMar>
              <w:top w:w="0" w:type="dxa"/>
              <w:start w:w="0" w:type="dxa"/>
              <w:bottom w:w="0" w:type="dxa"/>
              <w:end w:w="0" w:type="dxa"/>
            </w:tcMar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/>
            </w:pPr>
          </w:p>
          <w:tbl>
            <w:tblPr>
              <w:tblW w:type="dxa" w:w="9026"/>
              <w:jc w:val="center"/>
              <w:tblLayout w:type="fixed"/>
              <w:tblLook w:firstColumn="1" w:firstRow="1" w:lastColumn="0" w:lastRow="0" w:noHBand="0" w:noVBand="1" w:val="04A0"/>
            </w:tblPr>
            <w:tblGrid>
              <w:gridCol w:w="9026"/>
            </w:tblGrid>
            <w:tr>
              <w:trPr>
                <w:cantSplit/>
              </w:trPr>
              <w:tc>
                <w:tcPr>
                  <w:tcW w:type="dxa" w:w="9026"/>
                  <w:tcMar>
                    <w:top w:w="65" w:type="dxa"/>
                    <w:start w:w="110" w:type="dxa"/>
                    <w:bottom w:w="65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2F75B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FFFFFF"/>
                      <w:sz w:val="17"/>
                    </w:rPr>
                    <w:t>D4  |  SCOPE AND QUALIFICATIONS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000000"/>
                      <w:sz w:val="18"/>
                    </w:rPr>
                    <w:t>Check testing, commissioning, training and handover information.</w:t>
                  </w:r>
                </w:p>
                <w:p>
                  <w:pPr>
                    <w:keepNext/>
                    <w:keepLines/>
                    <w:spacing w:before="0" w:after="0" w:line="240" w:lineRule="auto"/>
                  </w:pPr>
                  <w:r>
                    <w:rPr>
                      <w:rFonts w:ascii="Arial" w:hAnsi="Arial" w:eastAsia="Arial" w:cs="Arial"/>
                      <w:b/>
                      <w:i/>
                      <w:color w:val="1F4E78"/>
                      <w:sz w:val="15"/>
                    </w:rPr>
                    <w:t xml:space="preserve">Guidance: </w:t>
                  </w:r>
                  <w:r>
                    <w:rPr>
                      <w:rFonts w:ascii="Arial" w:hAnsi="Arial" w:eastAsia="Arial" w:cs="Arial"/>
                      <w:b w:val="0"/>
                      <w:i/>
                      <w:color w:val="666666"/>
                      <w:sz w:val="15"/>
                    </w:rPr>
                    <w:t>Confirm the tender provides a usable operational handover, not merely completion of visible work.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F5F5F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6"/>
                    </w:rPr>
                    <w:t xml:space="preserve">STATUS   </w:t>
                  </w:r>
                  <w:r>
                    <w:rPr>
                      <w:rFonts w:ascii="Arial" w:hAnsi="Arial" w:eastAsia="Arial" w:cs="Arial"/>
                      <w:b w:val="0"/>
                      <w:i w:val="0"/>
                      <w:color w:val="000000"/>
                      <w:sz w:val="16"/>
                    </w:rPr>
                    <w:t>[ ] Not reviewed   [ ] Complete   [ ] Action required   [ ] Risk accepted   [ ] N/A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EVIDENCE / DECISION / NOTES</w:t>
                  </w:r>
                </w:p>
                <w:p>
                  <w:pPr>
                    <w:keepNext/>
                    <w:keepLines/>
                    <w:spacing w:before="10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  <w:p>
                  <w:pPr>
                    <w:keepNext/>
                    <w:keepLines/>
                    <w:spacing w:before="4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4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ACTION REQUIRED / NEXT STEP</w:t>
                  </w:r>
                </w:p>
                <w:p>
                  <w:pPr>
                    <w:keepNext/>
                    <w:keepLines/>
                    <w:spacing w:before="8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 w:val="0"/>
                    <w:keepLines/>
                    <w:spacing w:before="0" w:after="0" w:line="240" w:lineRule="auto"/>
                  </w:pPr>
                  <w:r/>
                </w:p>
                <w:tbl>
                  <w:tblPr>
                    <w:tblW w:type="dxa" w:w="8742"/>
                    <w:jc w:val="center"/>
                    <w:tblLayout w:type="fixed"/>
                    <w:tblLook w:firstColumn="1" w:firstRow="1" w:lastColumn="0" w:lastRow="0" w:noHBand="0" w:noVBand="1" w:val="04A0"/>
                  </w:tblPr>
                  <w:tblGrid>
                    <w:gridCol w:w="3009"/>
                    <w:gridCol w:w="3009"/>
                    <w:gridCol w:w="3009"/>
                  </w:tblGrid>
                  <w:tr>
                    <w:tc>
                      <w:tcPr>
                        <w:tcW w:type="dxa" w:w="3458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Owner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Due date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Date closed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</w:tr>
                </w:tbl>
                <w:p>
                  <w:pPr>
                    <w:keepNext w:val="0"/>
                    <w:keepLines/>
                    <w:spacing w:after="0" w:line="20" w:lineRule="exact"/>
                  </w:pPr>
                </w:p>
              </w:tc>
            </w:tr>
          </w:tbl>
          <w:p/>
        </w:tc>
      </w:tr>
    </w:tbl>
    <w:p>
      <w:pPr>
        <w:keepNext w:val="0"/>
        <w:keepLines w:val="0"/>
        <w:spacing w:before="0" w:after="60" w:line="240" w:lineRule="auto"/>
      </w:pP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rPr>
          <w:cantSplit/>
        </w:trPr>
        <w:tc>
          <w:tcPr>
            <w:tcW w:type="dxa" w:w="9026"/>
            <w:tcMar>
              <w:top w:w="0" w:type="dxa"/>
              <w:start w:w="0" w:type="dxa"/>
              <w:bottom w:w="0" w:type="dxa"/>
              <w:end w:w="0" w:type="dxa"/>
            </w:tcMar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/>
            </w:pPr>
          </w:p>
          <w:tbl>
            <w:tblPr>
              <w:tblW w:type="dxa" w:w="9026"/>
              <w:jc w:val="center"/>
              <w:tblLayout w:type="fixed"/>
              <w:tblLook w:firstColumn="1" w:firstRow="1" w:lastColumn="0" w:lastRow="0" w:noHBand="0" w:noVBand="1" w:val="04A0"/>
            </w:tblPr>
            <w:tblGrid>
              <w:gridCol w:w="9026"/>
            </w:tblGrid>
            <w:tr>
              <w:trPr>
                <w:cantSplit/>
              </w:trPr>
              <w:tc>
                <w:tcPr>
                  <w:tcW w:type="dxa" w:w="9026"/>
                  <w:tcMar>
                    <w:top w:w="65" w:type="dxa"/>
                    <w:start w:w="110" w:type="dxa"/>
                    <w:bottom w:w="65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2F75B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FFFFFF"/>
                      <w:sz w:val="17"/>
                    </w:rPr>
                    <w:t>D5  |  SCOPE AND QUALIFICATIONS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000000"/>
                      <w:sz w:val="18"/>
                    </w:rPr>
                    <w:t>Check contractor-designed portions and specialist design.</w:t>
                  </w:r>
                </w:p>
                <w:p>
                  <w:pPr>
                    <w:keepNext/>
                    <w:keepLines/>
                    <w:spacing w:before="0" w:after="0" w:line="240" w:lineRule="auto"/>
                  </w:pPr>
                  <w:r>
                    <w:rPr>
                      <w:rFonts w:ascii="Arial" w:hAnsi="Arial" w:eastAsia="Arial" w:cs="Arial"/>
                      <w:b/>
                      <w:i/>
                      <w:color w:val="1F4E78"/>
                      <w:sz w:val="15"/>
                    </w:rPr>
                    <w:t xml:space="preserve">Guidance: </w:t>
                  </w:r>
                  <w:r>
                    <w:rPr>
                      <w:rFonts w:ascii="Arial" w:hAnsi="Arial" w:eastAsia="Arial" w:cs="Arial"/>
                      <w:b w:val="0"/>
                      <w:i/>
                      <w:color w:val="666666"/>
                      <w:sz w:val="15"/>
                    </w:rPr>
                    <w:t>Review responsibility, design fees, professional indemnity, review periods and performance compliance.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F5F5F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6"/>
                    </w:rPr>
                    <w:t xml:space="preserve">STATUS   </w:t>
                  </w:r>
                  <w:r>
                    <w:rPr>
                      <w:rFonts w:ascii="Arial" w:hAnsi="Arial" w:eastAsia="Arial" w:cs="Arial"/>
                      <w:b w:val="0"/>
                      <w:i w:val="0"/>
                      <w:color w:val="000000"/>
                      <w:sz w:val="16"/>
                    </w:rPr>
                    <w:t>[ ] Not reviewed   [ ] Complete   [ ] Action required   [ ] Risk accepted   [ ] N/A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EVIDENCE / DECISION / NOTES</w:t>
                  </w:r>
                </w:p>
                <w:p>
                  <w:pPr>
                    <w:keepNext/>
                    <w:keepLines/>
                    <w:spacing w:before="10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  <w:p>
                  <w:pPr>
                    <w:keepNext/>
                    <w:keepLines/>
                    <w:spacing w:before="4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4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ACTION REQUIRED / NEXT STEP</w:t>
                  </w:r>
                </w:p>
                <w:p>
                  <w:pPr>
                    <w:keepNext/>
                    <w:keepLines/>
                    <w:spacing w:before="8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 w:val="0"/>
                    <w:keepLines/>
                    <w:spacing w:before="0" w:after="0" w:line="240" w:lineRule="auto"/>
                  </w:pPr>
                  <w:r/>
                </w:p>
                <w:tbl>
                  <w:tblPr>
                    <w:tblW w:type="dxa" w:w="8742"/>
                    <w:jc w:val="center"/>
                    <w:tblLayout w:type="fixed"/>
                    <w:tblLook w:firstColumn="1" w:firstRow="1" w:lastColumn="0" w:lastRow="0" w:noHBand="0" w:noVBand="1" w:val="04A0"/>
                  </w:tblPr>
                  <w:tblGrid>
                    <w:gridCol w:w="3009"/>
                    <w:gridCol w:w="3009"/>
                    <w:gridCol w:w="3009"/>
                  </w:tblGrid>
                  <w:tr>
                    <w:tc>
                      <w:tcPr>
                        <w:tcW w:type="dxa" w:w="3458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Owner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Due date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Date closed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</w:tr>
                </w:tbl>
                <w:p>
                  <w:pPr>
                    <w:keepNext w:val="0"/>
                    <w:keepLines/>
                    <w:spacing w:after="0" w:line="20" w:lineRule="exact"/>
                  </w:pPr>
                </w:p>
              </w:tc>
            </w:tr>
          </w:tbl>
          <w:p/>
        </w:tc>
      </w:tr>
    </w:tbl>
    <w:p>
      <w:pPr>
        <w:keepNext w:val="0"/>
        <w:keepLines w:val="0"/>
        <w:spacing w:before="0" w:after="60" w:line="240" w:lineRule="auto"/>
      </w:pP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rPr>
          <w:cantSplit/>
        </w:trPr>
        <w:tc>
          <w:tcPr>
            <w:tcW w:type="dxa" w:w="9026"/>
            <w:tcMar>
              <w:top w:w="0" w:type="dxa"/>
              <w:start w:w="0" w:type="dxa"/>
              <w:bottom w:w="0" w:type="dxa"/>
              <w:end w:w="0" w:type="dxa"/>
            </w:tcMar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/>
            </w:pPr>
          </w:p>
          <w:tbl>
            <w:tblPr>
              <w:tblW w:type="dxa" w:w="9026"/>
              <w:jc w:val="center"/>
              <w:tblLayout w:type="fixed"/>
              <w:tblLook w:firstColumn="1" w:firstRow="1" w:lastColumn="0" w:lastRow="0" w:noHBand="0" w:noVBand="1" w:val="04A0"/>
            </w:tblPr>
            <w:tblGrid>
              <w:gridCol w:w="9026"/>
            </w:tblGrid>
            <w:tr>
              <w:trPr>
                <w:cantSplit/>
              </w:trPr>
              <w:tc>
                <w:tcPr>
                  <w:tcW w:type="dxa" w:w="9026"/>
                  <w:tcMar>
                    <w:top w:w="65" w:type="dxa"/>
                    <w:start w:w="110" w:type="dxa"/>
                    <w:bottom w:w="65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2F75B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FFFFFF"/>
                      <w:sz w:val="17"/>
                    </w:rPr>
                    <w:t>D6  |  SCOPE AND QUALIFICATIONS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000000"/>
                      <w:sz w:val="18"/>
                    </w:rPr>
                    <w:t>Review proposed substitutions and alternatives.</w:t>
                  </w:r>
                </w:p>
                <w:p>
                  <w:pPr>
                    <w:keepNext/>
                    <w:keepLines/>
                    <w:spacing w:before="0" w:after="0" w:line="240" w:lineRule="auto"/>
                  </w:pPr>
                  <w:r>
                    <w:rPr>
                      <w:rFonts w:ascii="Arial" w:hAnsi="Arial" w:eastAsia="Arial" w:cs="Arial"/>
                      <w:b/>
                      <w:i/>
                      <w:color w:val="1F4E78"/>
                      <w:sz w:val="15"/>
                    </w:rPr>
                    <w:t xml:space="preserve">Guidance: </w:t>
                  </w:r>
                  <w:r>
                    <w:rPr>
                      <w:rFonts w:ascii="Arial" w:hAnsi="Arial" w:eastAsia="Arial" w:cs="Arial"/>
                      <w:b w:val="0"/>
                      <w:i/>
                      <w:color w:val="666666"/>
                      <w:sz w:val="15"/>
                    </w:rPr>
                    <w:t>Assess capital cost, performance, appearance, programme, maintenance, warranties, spares and whole-life value.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F5F5F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6"/>
                    </w:rPr>
                    <w:t xml:space="preserve">STATUS   </w:t>
                  </w:r>
                  <w:r>
                    <w:rPr>
                      <w:rFonts w:ascii="Arial" w:hAnsi="Arial" w:eastAsia="Arial" w:cs="Arial"/>
                      <w:b w:val="0"/>
                      <w:i w:val="0"/>
                      <w:color w:val="000000"/>
                      <w:sz w:val="16"/>
                    </w:rPr>
                    <w:t>[ ] Not reviewed   [ ] Complete   [ ] Action required   [ ] Risk accepted   [ ] N/A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EVIDENCE / DECISION / NOTES</w:t>
                  </w:r>
                </w:p>
                <w:p>
                  <w:pPr>
                    <w:keepNext/>
                    <w:keepLines/>
                    <w:spacing w:before="10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  <w:p>
                  <w:pPr>
                    <w:keepNext/>
                    <w:keepLines/>
                    <w:spacing w:before="4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4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ACTION REQUIRED / NEXT STEP</w:t>
                  </w:r>
                </w:p>
                <w:p>
                  <w:pPr>
                    <w:keepNext/>
                    <w:keepLines/>
                    <w:spacing w:before="8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 w:val="0"/>
                    <w:keepLines/>
                    <w:spacing w:before="0" w:after="0" w:line="240" w:lineRule="auto"/>
                  </w:pPr>
                  <w:r/>
                </w:p>
                <w:tbl>
                  <w:tblPr>
                    <w:tblW w:type="dxa" w:w="8742"/>
                    <w:jc w:val="center"/>
                    <w:tblLayout w:type="fixed"/>
                    <w:tblLook w:firstColumn="1" w:firstRow="1" w:lastColumn="0" w:lastRow="0" w:noHBand="0" w:noVBand="1" w:val="04A0"/>
                  </w:tblPr>
                  <w:tblGrid>
                    <w:gridCol w:w="3009"/>
                    <w:gridCol w:w="3009"/>
                    <w:gridCol w:w="3009"/>
                  </w:tblGrid>
                  <w:tr>
                    <w:tc>
                      <w:tcPr>
                        <w:tcW w:type="dxa" w:w="3458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Owner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Due date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Date closed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</w:tr>
                </w:tbl>
                <w:p>
                  <w:pPr>
                    <w:keepNext w:val="0"/>
                    <w:keepLines/>
                    <w:spacing w:after="0" w:line="20" w:lineRule="exact"/>
                  </w:pPr>
                </w:p>
              </w:tc>
            </w:tr>
          </w:tbl>
          <w:p/>
        </w:tc>
      </w:tr>
    </w:tbl>
    <w:p>
      <w:pPr>
        <w:keepNext w:val="0"/>
        <w:keepLines w:val="0"/>
        <w:spacing w:before="0" w:after="60" w:line="240" w:lineRule="auto"/>
      </w:pP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rPr>
          <w:cantSplit/>
        </w:trPr>
        <w:tc>
          <w:tcPr>
            <w:tcW w:type="dxa" w:w="9026"/>
            <w:tcMar>
              <w:top w:w="0" w:type="dxa"/>
              <w:start w:w="0" w:type="dxa"/>
              <w:bottom w:w="0" w:type="dxa"/>
              <w:end w:w="0" w:type="dxa"/>
            </w:tcMar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/>
            </w:pPr>
          </w:p>
          <w:tbl>
            <w:tblPr>
              <w:tblW w:type="dxa" w:w="9026"/>
              <w:jc w:val="center"/>
              <w:tblLayout w:type="fixed"/>
              <w:tblLook w:firstColumn="1" w:firstRow="1" w:lastColumn="0" w:lastRow="0" w:noHBand="0" w:noVBand="1" w:val="04A0"/>
            </w:tblPr>
            <w:tblGrid>
              <w:gridCol w:w="9026"/>
            </w:tblGrid>
            <w:tr>
              <w:trPr>
                <w:cantSplit/>
              </w:trPr>
              <w:tc>
                <w:tcPr>
                  <w:tcW w:type="dxa" w:w="9026"/>
                  <w:tcMar>
                    <w:top w:w="65" w:type="dxa"/>
                    <w:start w:w="110" w:type="dxa"/>
                    <w:bottom w:w="65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2F75B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FFFFFF"/>
                      <w:sz w:val="17"/>
                    </w:rPr>
                    <w:t>D7  |  SCOPE AND QUALIFICATIONS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000000"/>
                      <w:sz w:val="18"/>
                    </w:rPr>
                    <w:t>Check work by others and client-supplied items.</w:t>
                  </w:r>
                </w:p>
                <w:p>
                  <w:pPr>
                    <w:keepNext/>
                    <w:keepLines/>
                    <w:spacing w:before="0" w:after="0" w:line="240" w:lineRule="auto"/>
                  </w:pPr>
                  <w:r>
                    <w:rPr>
                      <w:rFonts w:ascii="Arial" w:hAnsi="Arial" w:eastAsia="Arial" w:cs="Arial"/>
                      <w:b/>
                      <w:i/>
                      <w:color w:val="1F4E78"/>
                      <w:sz w:val="15"/>
                    </w:rPr>
                    <w:t xml:space="preserve">Guidance: </w:t>
                  </w:r>
                  <w:r>
                    <w:rPr>
                      <w:rFonts w:ascii="Arial" w:hAnsi="Arial" w:eastAsia="Arial" w:cs="Arial"/>
                      <w:b w:val="0"/>
                      <w:i/>
                      <w:color w:val="666666"/>
                      <w:sz w:val="15"/>
                    </w:rPr>
                    <w:t>Confirm interfaces, attendance, storage, access, programme and testing responsibility.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F5F5F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6"/>
                    </w:rPr>
                    <w:t xml:space="preserve">STATUS   </w:t>
                  </w:r>
                  <w:r>
                    <w:rPr>
                      <w:rFonts w:ascii="Arial" w:hAnsi="Arial" w:eastAsia="Arial" w:cs="Arial"/>
                      <w:b w:val="0"/>
                      <w:i w:val="0"/>
                      <w:color w:val="000000"/>
                      <w:sz w:val="16"/>
                    </w:rPr>
                    <w:t>[ ] Not reviewed   [ ] Complete   [ ] Action required   [ ] Risk accepted   [ ] N/A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EVIDENCE / DECISION / NOTES</w:t>
                  </w:r>
                </w:p>
                <w:p>
                  <w:pPr>
                    <w:keepNext/>
                    <w:keepLines/>
                    <w:spacing w:before="10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  <w:p>
                  <w:pPr>
                    <w:keepNext/>
                    <w:keepLines/>
                    <w:spacing w:before="4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4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ACTION REQUIRED / NEXT STEP</w:t>
                  </w:r>
                </w:p>
                <w:p>
                  <w:pPr>
                    <w:keepNext/>
                    <w:keepLines/>
                    <w:spacing w:before="8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 w:val="0"/>
                    <w:keepLines/>
                    <w:spacing w:before="0" w:after="0" w:line="240" w:lineRule="auto"/>
                  </w:pPr>
                  <w:r/>
                </w:p>
                <w:tbl>
                  <w:tblPr>
                    <w:tblW w:type="dxa" w:w="8742"/>
                    <w:jc w:val="center"/>
                    <w:tblLayout w:type="fixed"/>
                    <w:tblLook w:firstColumn="1" w:firstRow="1" w:lastColumn="0" w:lastRow="0" w:noHBand="0" w:noVBand="1" w:val="04A0"/>
                  </w:tblPr>
                  <w:tblGrid>
                    <w:gridCol w:w="3009"/>
                    <w:gridCol w:w="3009"/>
                    <w:gridCol w:w="3009"/>
                  </w:tblGrid>
                  <w:tr>
                    <w:tc>
                      <w:tcPr>
                        <w:tcW w:type="dxa" w:w="3458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Owner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Due date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Date closed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</w:tr>
                </w:tbl>
                <w:p>
                  <w:pPr>
                    <w:keepNext w:val="0"/>
                    <w:keepLines/>
                    <w:spacing w:after="0" w:line="20" w:lineRule="exact"/>
                  </w:pPr>
                </w:p>
              </w:tc>
            </w:tr>
          </w:tbl>
          <w:p/>
        </w:tc>
      </w:tr>
    </w:tbl>
    <w:p>
      <w:pPr>
        <w:keepNext w:val="0"/>
        <w:keepLines w:val="0"/>
        <w:spacing w:before="0" w:after="60" w:line="240" w:lineRule="auto"/>
      </w:pP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rPr>
          <w:cantSplit/>
        </w:trPr>
        <w:tc>
          <w:tcPr>
            <w:tcW w:type="dxa" w:w="9026"/>
            <w:tcMar>
              <w:top w:w="0" w:type="dxa"/>
              <w:start w:w="0" w:type="dxa"/>
              <w:bottom w:w="0" w:type="dxa"/>
              <w:end w:w="0" w:type="dxa"/>
            </w:tcMar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/>
            </w:pPr>
          </w:p>
          <w:tbl>
            <w:tblPr>
              <w:tblW w:type="dxa" w:w="9026"/>
              <w:jc w:val="center"/>
              <w:tblLayout w:type="fixed"/>
              <w:tblLook w:firstColumn="1" w:firstRow="1" w:lastColumn="0" w:lastRow="0" w:noHBand="0" w:noVBand="1" w:val="04A0"/>
            </w:tblPr>
            <w:tblGrid>
              <w:gridCol w:w="9026"/>
            </w:tblGrid>
            <w:tr>
              <w:trPr>
                <w:cantSplit/>
              </w:trPr>
              <w:tc>
                <w:tcPr>
                  <w:tcW w:type="dxa" w:w="9026"/>
                  <w:tcMar>
                    <w:top w:w="65" w:type="dxa"/>
                    <w:start w:w="110" w:type="dxa"/>
                    <w:bottom w:w="65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2F75B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FFFFFF"/>
                      <w:sz w:val="17"/>
                    </w:rPr>
                    <w:t>D8  |  SCOPE AND QUALIFICATIONS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000000"/>
                      <w:sz w:val="18"/>
                    </w:rPr>
                    <w:t>Normalise scope only through transparent adjustments.</w:t>
                  </w:r>
                </w:p>
                <w:p>
                  <w:pPr>
                    <w:keepNext/>
                    <w:keepLines/>
                    <w:spacing w:before="0" w:after="0" w:line="240" w:lineRule="auto"/>
                  </w:pPr>
                  <w:r>
                    <w:rPr>
                      <w:rFonts w:ascii="Arial" w:hAnsi="Arial" w:eastAsia="Arial" w:cs="Arial"/>
                      <w:b/>
                      <w:i/>
                      <w:color w:val="1F4E78"/>
                      <w:sz w:val="15"/>
                    </w:rPr>
                    <w:t xml:space="preserve">Guidance: </w:t>
                  </w:r>
                  <w:r>
                    <w:rPr>
                      <w:rFonts w:ascii="Arial" w:hAnsi="Arial" w:eastAsia="Arial" w:cs="Arial"/>
                      <w:b w:val="0"/>
                      <w:i/>
                      <w:color w:val="666666"/>
                      <w:sz w:val="15"/>
                    </w:rPr>
                    <w:t>Keep the original tender visible and record every comparison adjustment, source, reason and uncertainty.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F5F5F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6"/>
                    </w:rPr>
                    <w:t xml:space="preserve">STATUS   </w:t>
                  </w:r>
                  <w:r>
                    <w:rPr>
                      <w:rFonts w:ascii="Arial" w:hAnsi="Arial" w:eastAsia="Arial" w:cs="Arial"/>
                      <w:b w:val="0"/>
                      <w:i w:val="0"/>
                      <w:color w:val="000000"/>
                      <w:sz w:val="16"/>
                    </w:rPr>
                    <w:t>[ ] Not reviewed   [ ] Complete   [ ] Action required   [ ] Risk accepted   [ ] N/A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EVIDENCE / DECISION / NOTES</w:t>
                  </w:r>
                </w:p>
                <w:p>
                  <w:pPr>
                    <w:keepNext/>
                    <w:keepLines/>
                    <w:spacing w:before="10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  <w:p>
                  <w:pPr>
                    <w:keepNext/>
                    <w:keepLines/>
                    <w:spacing w:before="4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4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ACTION REQUIRED / NEXT STEP</w:t>
                  </w:r>
                </w:p>
                <w:p>
                  <w:pPr>
                    <w:keepNext/>
                    <w:keepLines/>
                    <w:spacing w:before="8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 w:val="0"/>
                    <w:keepLines/>
                    <w:spacing w:before="0" w:after="0" w:line="240" w:lineRule="auto"/>
                  </w:pPr>
                  <w:r/>
                </w:p>
                <w:tbl>
                  <w:tblPr>
                    <w:tblW w:type="dxa" w:w="8742"/>
                    <w:jc w:val="center"/>
                    <w:tblLayout w:type="fixed"/>
                    <w:tblLook w:firstColumn="1" w:firstRow="1" w:lastColumn="0" w:lastRow="0" w:noHBand="0" w:noVBand="1" w:val="04A0"/>
                  </w:tblPr>
                  <w:tblGrid>
                    <w:gridCol w:w="3009"/>
                    <w:gridCol w:w="3009"/>
                    <w:gridCol w:w="3009"/>
                  </w:tblGrid>
                  <w:tr>
                    <w:tc>
                      <w:tcPr>
                        <w:tcW w:type="dxa" w:w="3458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Owner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Due date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Date closed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</w:tr>
                </w:tbl>
                <w:p>
                  <w:pPr>
                    <w:keepNext w:val="0"/>
                    <w:keepLines/>
                    <w:spacing w:after="0" w:line="20" w:lineRule="exact"/>
                  </w:pPr>
                </w:p>
              </w:tc>
            </w:tr>
          </w:tbl>
          <w:p/>
        </w:tc>
      </w:tr>
    </w:tbl>
    <w:p>
      <w:pPr>
        <w:keepNext w:val="0"/>
        <w:keepLines w:val="0"/>
        <w:spacing w:before="0" w:after="60" w:line="240" w:lineRule="auto"/>
      </w:pP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rPr>
          <w:cantSplit/>
        </w:trPr>
        <w:tc>
          <w:tcPr>
            <w:tcW w:type="dxa" w:w="9026"/>
            <w:tcMar>
              <w:top w:w="0" w:type="dxa"/>
              <w:start w:w="0" w:type="dxa"/>
              <w:bottom w:w="0" w:type="dxa"/>
              <w:end w:w="0" w:type="dxa"/>
            </w:tcMar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/>
            </w:pPr>
          </w:p>
          <w:tbl>
            <w:tblPr>
              <w:tblW w:type="dxa" w:w="9026"/>
              <w:jc w:val="center"/>
              <w:tblLayout w:type="fixed"/>
              <w:tblLook w:firstColumn="1" w:firstRow="1" w:lastColumn="0" w:lastRow="0" w:noHBand="0" w:noVBand="1" w:val="04A0"/>
            </w:tblPr>
            <w:tblGrid>
              <w:gridCol w:w="9026"/>
            </w:tblGrid>
            <w:tr>
              <w:trPr>
                <w:cantSplit/>
              </w:trPr>
              <w:tc>
                <w:tcPr>
                  <w:tcW w:type="dxa" w:w="9026"/>
                  <w:tcMar>
                    <w:top w:w="65" w:type="dxa"/>
                    <w:start w:w="110" w:type="dxa"/>
                    <w:bottom w:w="65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2F75B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FFFFFF"/>
                      <w:sz w:val="17"/>
                    </w:rPr>
                    <w:t>E1  |  PROGRAMME AND RESOURCES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000000"/>
                      <w:sz w:val="18"/>
                    </w:rPr>
                    <w:t>Compare proposed start, completion and milestone dates.</w:t>
                  </w:r>
                </w:p>
                <w:p>
                  <w:pPr>
                    <w:keepNext/>
                    <w:keepLines/>
                    <w:spacing w:before="0" w:after="0" w:line="240" w:lineRule="auto"/>
                  </w:pPr>
                  <w:r>
                    <w:rPr>
                      <w:rFonts w:ascii="Arial" w:hAnsi="Arial" w:eastAsia="Arial" w:cs="Arial"/>
                      <w:b/>
                      <w:i/>
                      <w:color w:val="1F4E78"/>
                      <w:sz w:val="15"/>
                    </w:rPr>
                    <w:t xml:space="preserve">Guidance: </w:t>
                  </w:r>
                  <w:r>
                    <w:rPr>
                      <w:rFonts w:ascii="Arial" w:hAnsi="Arial" w:eastAsia="Arial" w:cs="Arial"/>
                      <w:b w:val="0"/>
                      <w:i/>
                      <w:color w:val="666666"/>
                      <w:sz w:val="15"/>
                    </w:rPr>
                    <w:t>Test against required dates, approvals, mobilization and client operating constraints.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F5F5F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6"/>
                    </w:rPr>
                    <w:t xml:space="preserve">STATUS   </w:t>
                  </w:r>
                  <w:r>
                    <w:rPr>
                      <w:rFonts w:ascii="Arial" w:hAnsi="Arial" w:eastAsia="Arial" w:cs="Arial"/>
                      <w:b w:val="0"/>
                      <w:i w:val="0"/>
                      <w:color w:val="000000"/>
                      <w:sz w:val="16"/>
                    </w:rPr>
                    <w:t>[ ] Not reviewed   [ ] Complete   [ ] Action required   [ ] Risk accepted   [ ] N/A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EVIDENCE / DECISION / NOTES</w:t>
                  </w:r>
                </w:p>
                <w:p>
                  <w:pPr>
                    <w:keepNext/>
                    <w:keepLines/>
                    <w:spacing w:before="10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  <w:p>
                  <w:pPr>
                    <w:keepNext/>
                    <w:keepLines/>
                    <w:spacing w:before="4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4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ACTION REQUIRED / NEXT STEP</w:t>
                  </w:r>
                </w:p>
                <w:p>
                  <w:pPr>
                    <w:keepNext/>
                    <w:keepLines/>
                    <w:spacing w:before="8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 w:val="0"/>
                    <w:keepLines/>
                    <w:spacing w:before="0" w:after="0" w:line="240" w:lineRule="auto"/>
                  </w:pPr>
                  <w:r/>
                </w:p>
                <w:tbl>
                  <w:tblPr>
                    <w:tblW w:type="dxa" w:w="8742"/>
                    <w:jc w:val="center"/>
                    <w:tblLayout w:type="fixed"/>
                    <w:tblLook w:firstColumn="1" w:firstRow="1" w:lastColumn="0" w:lastRow="0" w:noHBand="0" w:noVBand="1" w:val="04A0"/>
                  </w:tblPr>
                  <w:tblGrid>
                    <w:gridCol w:w="3009"/>
                    <w:gridCol w:w="3009"/>
                    <w:gridCol w:w="3009"/>
                  </w:tblGrid>
                  <w:tr>
                    <w:tc>
                      <w:tcPr>
                        <w:tcW w:type="dxa" w:w="3458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Owner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Due date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Date closed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</w:tr>
                </w:tbl>
                <w:p>
                  <w:pPr>
                    <w:keepNext w:val="0"/>
                    <w:keepLines/>
                    <w:spacing w:after="0" w:line="20" w:lineRule="exact"/>
                  </w:pPr>
                </w:p>
              </w:tc>
            </w:tr>
          </w:tbl>
          <w:p/>
        </w:tc>
      </w:tr>
    </w:tbl>
    <w:p>
      <w:pPr>
        <w:keepNext w:val="0"/>
        <w:keepLines w:val="0"/>
        <w:spacing w:before="0" w:after="60" w:line="240" w:lineRule="auto"/>
      </w:pP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rPr>
          <w:cantSplit/>
        </w:trPr>
        <w:tc>
          <w:tcPr>
            <w:tcW w:type="dxa" w:w="9026"/>
            <w:tcMar>
              <w:top w:w="0" w:type="dxa"/>
              <w:start w:w="0" w:type="dxa"/>
              <w:bottom w:w="0" w:type="dxa"/>
              <w:end w:w="0" w:type="dxa"/>
            </w:tcMar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/>
            </w:pPr>
          </w:p>
          <w:tbl>
            <w:tblPr>
              <w:tblW w:type="dxa" w:w="9026"/>
              <w:jc w:val="center"/>
              <w:tblLayout w:type="fixed"/>
              <w:tblLook w:firstColumn="1" w:firstRow="1" w:lastColumn="0" w:lastRow="0" w:noHBand="0" w:noVBand="1" w:val="04A0"/>
            </w:tblPr>
            <w:tblGrid>
              <w:gridCol w:w="9026"/>
            </w:tblGrid>
            <w:tr>
              <w:trPr>
                <w:cantSplit/>
              </w:trPr>
              <w:tc>
                <w:tcPr>
                  <w:tcW w:type="dxa" w:w="9026"/>
                  <w:tcMar>
                    <w:top w:w="65" w:type="dxa"/>
                    <w:start w:w="110" w:type="dxa"/>
                    <w:bottom w:w="65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2F75B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FFFFFF"/>
                      <w:sz w:val="17"/>
                    </w:rPr>
                    <w:t>E2  |  PROGRAMME AND RESOURCES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000000"/>
                      <w:sz w:val="18"/>
                    </w:rPr>
                    <w:t>Review programme logic and detail.</w:t>
                  </w:r>
                </w:p>
                <w:p>
                  <w:pPr>
                    <w:keepNext/>
                    <w:keepLines/>
                    <w:spacing w:before="0" w:after="0" w:line="240" w:lineRule="auto"/>
                  </w:pPr>
                  <w:r>
                    <w:rPr>
                      <w:rFonts w:ascii="Arial" w:hAnsi="Arial" w:eastAsia="Arial" w:cs="Arial"/>
                      <w:b/>
                      <w:i/>
                      <w:color w:val="1F4E78"/>
                      <w:sz w:val="15"/>
                    </w:rPr>
                    <w:t xml:space="preserve">Guidance: </w:t>
                  </w:r>
                  <w:r>
                    <w:rPr>
                      <w:rFonts w:ascii="Arial" w:hAnsi="Arial" w:eastAsia="Arial" w:cs="Arial"/>
                      <w:b w:val="0"/>
                      <w:i/>
                      <w:color w:val="666666"/>
                      <w:sz w:val="15"/>
                    </w:rPr>
                    <w:t>Look for design, procurement, approvals, temporary works, testing, commissioning and float rather than a simple bar from start to finish.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F5F5F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6"/>
                    </w:rPr>
                    <w:t xml:space="preserve">STATUS   </w:t>
                  </w:r>
                  <w:r>
                    <w:rPr>
                      <w:rFonts w:ascii="Arial" w:hAnsi="Arial" w:eastAsia="Arial" w:cs="Arial"/>
                      <w:b w:val="0"/>
                      <w:i w:val="0"/>
                      <w:color w:val="000000"/>
                      <w:sz w:val="16"/>
                    </w:rPr>
                    <w:t>[ ] Not reviewed   [ ] Complete   [ ] Action required   [ ] Risk accepted   [ ] N/A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EVIDENCE / DECISION / NOTES</w:t>
                  </w:r>
                </w:p>
                <w:p>
                  <w:pPr>
                    <w:keepNext/>
                    <w:keepLines/>
                    <w:spacing w:before="10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  <w:p>
                  <w:pPr>
                    <w:keepNext/>
                    <w:keepLines/>
                    <w:spacing w:before="4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4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ACTION REQUIRED / NEXT STEP</w:t>
                  </w:r>
                </w:p>
                <w:p>
                  <w:pPr>
                    <w:keepNext/>
                    <w:keepLines/>
                    <w:spacing w:before="8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 w:val="0"/>
                    <w:keepLines/>
                    <w:spacing w:before="0" w:after="0" w:line="240" w:lineRule="auto"/>
                  </w:pPr>
                  <w:r/>
                </w:p>
                <w:tbl>
                  <w:tblPr>
                    <w:tblW w:type="dxa" w:w="8742"/>
                    <w:jc w:val="center"/>
                    <w:tblLayout w:type="fixed"/>
                    <w:tblLook w:firstColumn="1" w:firstRow="1" w:lastColumn="0" w:lastRow="0" w:noHBand="0" w:noVBand="1" w:val="04A0"/>
                  </w:tblPr>
                  <w:tblGrid>
                    <w:gridCol w:w="3009"/>
                    <w:gridCol w:w="3009"/>
                    <w:gridCol w:w="3009"/>
                  </w:tblGrid>
                  <w:tr>
                    <w:tc>
                      <w:tcPr>
                        <w:tcW w:type="dxa" w:w="3458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Owner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Due date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Date closed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</w:tr>
                </w:tbl>
                <w:p>
                  <w:pPr>
                    <w:keepNext w:val="0"/>
                    <w:keepLines/>
                    <w:spacing w:after="0" w:line="20" w:lineRule="exact"/>
                  </w:pPr>
                </w:p>
              </w:tc>
            </w:tr>
          </w:tbl>
          <w:p/>
        </w:tc>
      </w:tr>
    </w:tbl>
    <w:p>
      <w:pPr>
        <w:keepNext w:val="0"/>
        <w:keepLines w:val="0"/>
        <w:spacing w:before="0" w:after="60" w:line="240" w:lineRule="auto"/>
      </w:pP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rPr>
          <w:cantSplit/>
        </w:trPr>
        <w:tc>
          <w:tcPr>
            <w:tcW w:type="dxa" w:w="9026"/>
            <w:tcMar>
              <w:top w:w="0" w:type="dxa"/>
              <w:start w:w="0" w:type="dxa"/>
              <w:bottom w:w="0" w:type="dxa"/>
              <w:end w:w="0" w:type="dxa"/>
            </w:tcMar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/>
            </w:pPr>
          </w:p>
          <w:tbl>
            <w:tblPr>
              <w:tblW w:type="dxa" w:w="9026"/>
              <w:jc w:val="center"/>
              <w:tblLayout w:type="fixed"/>
              <w:tblLook w:firstColumn="1" w:firstRow="1" w:lastColumn="0" w:lastRow="0" w:noHBand="0" w:noVBand="1" w:val="04A0"/>
            </w:tblPr>
            <w:tblGrid>
              <w:gridCol w:w="9026"/>
            </w:tblGrid>
            <w:tr>
              <w:trPr>
                <w:cantSplit/>
              </w:trPr>
              <w:tc>
                <w:tcPr>
                  <w:tcW w:type="dxa" w:w="9026"/>
                  <w:tcMar>
                    <w:top w:w="65" w:type="dxa"/>
                    <w:start w:w="110" w:type="dxa"/>
                    <w:bottom w:w="65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2F75B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FFFFFF"/>
                      <w:sz w:val="17"/>
                    </w:rPr>
                    <w:t>E3  |  PROGRAMME AND RESOURCES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000000"/>
                      <w:sz w:val="18"/>
                    </w:rPr>
                    <w:t>Review long-lead procurement and supply-chain assumptions.</w:t>
                  </w:r>
                </w:p>
                <w:p>
                  <w:pPr>
                    <w:keepNext/>
                    <w:keepLines/>
                    <w:spacing w:before="0" w:after="0" w:line="240" w:lineRule="auto"/>
                  </w:pPr>
                  <w:r>
                    <w:rPr>
                      <w:rFonts w:ascii="Arial" w:hAnsi="Arial" w:eastAsia="Arial" w:cs="Arial"/>
                      <w:b/>
                      <w:i/>
                      <w:color w:val="1F4E78"/>
                      <w:sz w:val="15"/>
                    </w:rPr>
                    <w:t xml:space="preserve">Guidance: </w:t>
                  </w:r>
                  <w:r>
                    <w:rPr>
                      <w:rFonts w:ascii="Arial" w:hAnsi="Arial" w:eastAsia="Arial" w:cs="Arial"/>
                      <w:b w:val="0"/>
                      <w:i/>
                      <w:color w:val="666666"/>
                      <w:sz w:val="15"/>
                    </w:rPr>
                    <w:t>Identify items that could threaten the completion date and the evidence supporting availability.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F5F5F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6"/>
                    </w:rPr>
                    <w:t xml:space="preserve">STATUS   </w:t>
                  </w:r>
                  <w:r>
                    <w:rPr>
                      <w:rFonts w:ascii="Arial" w:hAnsi="Arial" w:eastAsia="Arial" w:cs="Arial"/>
                      <w:b w:val="0"/>
                      <w:i w:val="0"/>
                      <w:color w:val="000000"/>
                      <w:sz w:val="16"/>
                    </w:rPr>
                    <w:t>[ ] Not reviewed   [ ] Complete   [ ] Action required   [ ] Risk accepted   [ ] N/A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EVIDENCE / DECISION / NOTES</w:t>
                  </w:r>
                </w:p>
                <w:p>
                  <w:pPr>
                    <w:keepNext/>
                    <w:keepLines/>
                    <w:spacing w:before="10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  <w:p>
                  <w:pPr>
                    <w:keepNext/>
                    <w:keepLines/>
                    <w:spacing w:before="4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4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ACTION REQUIRED / NEXT STEP</w:t>
                  </w:r>
                </w:p>
                <w:p>
                  <w:pPr>
                    <w:keepNext/>
                    <w:keepLines/>
                    <w:spacing w:before="8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 w:val="0"/>
                    <w:keepLines/>
                    <w:spacing w:before="0" w:after="0" w:line="240" w:lineRule="auto"/>
                  </w:pPr>
                  <w:r/>
                </w:p>
                <w:tbl>
                  <w:tblPr>
                    <w:tblW w:type="dxa" w:w="8742"/>
                    <w:jc w:val="center"/>
                    <w:tblLayout w:type="fixed"/>
                    <w:tblLook w:firstColumn="1" w:firstRow="1" w:lastColumn="0" w:lastRow="0" w:noHBand="0" w:noVBand="1" w:val="04A0"/>
                  </w:tblPr>
                  <w:tblGrid>
                    <w:gridCol w:w="3009"/>
                    <w:gridCol w:w="3009"/>
                    <w:gridCol w:w="3009"/>
                  </w:tblGrid>
                  <w:tr>
                    <w:tc>
                      <w:tcPr>
                        <w:tcW w:type="dxa" w:w="3458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Owner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Due date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Date closed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</w:tr>
                </w:tbl>
                <w:p>
                  <w:pPr>
                    <w:keepNext w:val="0"/>
                    <w:keepLines/>
                    <w:spacing w:after="0" w:line="20" w:lineRule="exact"/>
                  </w:pPr>
                </w:p>
              </w:tc>
            </w:tr>
          </w:tbl>
          <w:p/>
        </w:tc>
      </w:tr>
    </w:tbl>
    <w:p>
      <w:pPr>
        <w:keepNext w:val="0"/>
        <w:keepLines w:val="0"/>
        <w:spacing w:before="0" w:after="60" w:line="240" w:lineRule="auto"/>
      </w:pP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rPr>
          <w:cantSplit/>
        </w:trPr>
        <w:tc>
          <w:tcPr>
            <w:tcW w:type="dxa" w:w="9026"/>
            <w:tcMar>
              <w:top w:w="0" w:type="dxa"/>
              <w:start w:w="0" w:type="dxa"/>
              <w:bottom w:w="0" w:type="dxa"/>
              <w:end w:w="0" w:type="dxa"/>
            </w:tcMar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/>
            </w:pPr>
          </w:p>
          <w:tbl>
            <w:tblPr>
              <w:tblW w:type="dxa" w:w="9026"/>
              <w:jc w:val="center"/>
              <w:tblLayout w:type="fixed"/>
              <w:tblLook w:firstColumn="1" w:firstRow="1" w:lastColumn="0" w:lastRow="0" w:noHBand="0" w:noVBand="1" w:val="04A0"/>
            </w:tblPr>
            <w:tblGrid>
              <w:gridCol w:w="9026"/>
            </w:tblGrid>
            <w:tr>
              <w:trPr>
                <w:cantSplit/>
              </w:trPr>
              <w:tc>
                <w:tcPr>
                  <w:tcW w:type="dxa" w:w="9026"/>
                  <w:tcMar>
                    <w:top w:w="65" w:type="dxa"/>
                    <w:start w:w="110" w:type="dxa"/>
                    <w:bottom w:w="65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2F75B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FFFFFF"/>
                      <w:sz w:val="17"/>
                    </w:rPr>
                    <w:t>E4  |  PROGRAMME AND RESOURCES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000000"/>
                      <w:sz w:val="18"/>
                    </w:rPr>
                    <w:t>Assess proposed project manager and site manager.</w:t>
                  </w:r>
                </w:p>
                <w:p>
                  <w:pPr>
                    <w:keepNext/>
                    <w:keepLines/>
                    <w:spacing w:before="0" w:after="0" w:line="240" w:lineRule="auto"/>
                  </w:pPr>
                  <w:r>
                    <w:rPr>
                      <w:rFonts w:ascii="Arial" w:hAnsi="Arial" w:eastAsia="Arial" w:cs="Arial"/>
                      <w:b/>
                      <w:i/>
                      <w:color w:val="1F4E78"/>
                      <w:sz w:val="15"/>
                    </w:rPr>
                    <w:t xml:space="preserve">Guidance: </w:t>
                  </w:r>
                  <w:r>
                    <w:rPr>
                      <w:rFonts w:ascii="Arial" w:hAnsi="Arial" w:eastAsia="Arial" w:cs="Arial"/>
                      <w:b w:val="0"/>
                      <w:i/>
                      <w:color w:val="666666"/>
                      <w:sz w:val="15"/>
                    </w:rPr>
                    <w:t>Review relevant experience, availability, authority, time commitment and any proposed substitutions.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F5F5F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6"/>
                    </w:rPr>
                    <w:t xml:space="preserve">STATUS   </w:t>
                  </w:r>
                  <w:r>
                    <w:rPr>
                      <w:rFonts w:ascii="Arial" w:hAnsi="Arial" w:eastAsia="Arial" w:cs="Arial"/>
                      <w:b w:val="0"/>
                      <w:i w:val="0"/>
                      <w:color w:val="000000"/>
                      <w:sz w:val="16"/>
                    </w:rPr>
                    <w:t>[ ] Not reviewed   [ ] Complete   [ ] Action required   [ ] Risk accepted   [ ] N/A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EVIDENCE / DECISION / NOTES</w:t>
                  </w:r>
                </w:p>
                <w:p>
                  <w:pPr>
                    <w:keepNext/>
                    <w:keepLines/>
                    <w:spacing w:before="10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  <w:p>
                  <w:pPr>
                    <w:keepNext/>
                    <w:keepLines/>
                    <w:spacing w:before="4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4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ACTION REQUIRED / NEXT STEP</w:t>
                  </w:r>
                </w:p>
                <w:p>
                  <w:pPr>
                    <w:keepNext/>
                    <w:keepLines/>
                    <w:spacing w:before="8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 w:val="0"/>
                    <w:keepLines/>
                    <w:spacing w:before="0" w:after="0" w:line="240" w:lineRule="auto"/>
                  </w:pPr>
                  <w:r/>
                </w:p>
                <w:tbl>
                  <w:tblPr>
                    <w:tblW w:type="dxa" w:w="8742"/>
                    <w:jc w:val="center"/>
                    <w:tblLayout w:type="fixed"/>
                    <w:tblLook w:firstColumn="1" w:firstRow="1" w:lastColumn="0" w:lastRow="0" w:noHBand="0" w:noVBand="1" w:val="04A0"/>
                  </w:tblPr>
                  <w:tblGrid>
                    <w:gridCol w:w="3009"/>
                    <w:gridCol w:w="3009"/>
                    <w:gridCol w:w="3009"/>
                  </w:tblGrid>
                  <w:tr>
                    <w:tc>
                      <w:tcPr>
                        <w:tcW w:type="dxa" w:w="3458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Owner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Due date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Date closed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</w:tr>
                </w:tbl>
                <w:p>
                  <w:pPr>
                    <w:keepNext w:val="0"/>
                    <w:keepLines/>
                    <w:spacing w:after="0" w:line="20" w:lineRule="exact"/>
                  </w:pPr>
                </w:p>
              </w:tc>
            </w:tr>
          </w:tbl>
          <w:p/>
        </w:tc>
      </w:tr>
    </w:tbl>
    <w:p>
      <w:pPr>
        <w:keepNext w:val="0"/>
        <w:keepLines w:val="0"/>
        <w:spacing w:before="0" w:after="60" w:line="240" w:lineRule="auto"/>
      </w:pP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rPr>
          <w:cantSplit/>
        </w:trPr>
        <w:tc>
          <w:tcPr>
            <w:tcW w:type="dxa" w:w="9026"/>
            <w:tcMar>
              <w:top w:w="0" w:type="dxa"/>
              <w:start w:w="0" w:type="dxa"/>
              <w:bottom w:w="0" w:type="dxa"/>
              <w:end w:w="0" w:type="dxa"/>
            </w:tcMar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/>
            </w:pPr>
          </w:p>
          <w:tbl>
            <w:tblPr>
              <w:tblW w:type="dxa" w:w="9026"/>
              <w:jc w:val="center"/>
              <w:tblLayout w:type="fixed"/>
              <w:tblLook w:firstColumn="1" w:firstRow="1" w:lastColumn="0" w:lastRow="0" w:noHBand="0" w:noVBand="1" w:val="04A0"/>
            </w:tblPr>
            <w:tblGrid>
              <w:gridCol w:w="9026"/>
            </w:tblGrid>
            <w:tr>
              <w:trPr>
                <w:cantSplit/>
              </w:trPr>
              <w:tc>
                <w:tcPr>
                  <w:tcW w:type="dxa" w:w="9026"/>
                  <w:tcMar>
                    <w:top w:w="65" w:type="dxa"/>
                    <w:start w:w="110" w:type="dxa"/>
                    <w:bottom w:w="65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2F75B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FFFFFF"/>
                      <w:sz w:val="17"/>
                    </w:rPr>
                    <w:t>E5  |  PROGRAMME AND RESOURCES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000000"/>
                      <w:sz w:val="18"/>
                    </w:rPr>
                    <w:t>Assess critical subcontractors and specialist resources.</w:t>
                  </w:r>
                </w:p>
                <w:p>
                  <w:pPr>
                    <w:keepNext/>
                    <w:keepLines/>
                    <w:spacing w:before="0" w:after="0" w:line="240" w:lineRule="auto"/>
                  </w:pPr>
                  <w:r>
                    <w:rPr>
                      <w:rFonts w:ascii="Arial" w:hAnsi="Arial" w:eastAsia="Arial" w:cs="Arial"/>
                      <w:b/>
                      <w:i/>
                      <w:color w:val="1F4E78"/>
                      <w:sz w:val="15"/>
                    </w:rPr>
                    <w:t xml:space="preserve">Guidance: </w:t>
                  </w:r>
                  <w:r>
                    <w:rPr>
                      <w:rFonts w:ascii="Arial" w:hAnsi="Arial" w:eastAsia="Arial" w:cs="Arial"/>
                      <w:b w:val="0"/>
                      <w:i/>
                      <w:color w:val="666666"/>
                      <w:sz w:val="15"/>
                    </w:rPr>
                    <w:t>Consider design, heritage, fire stopping, controls, commissioning and other packages central to delivery.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F5F5F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6"/>
                    </w:rPr>
                    <w:t xml:space="preserve">STATUS   </w:t>
                  </w:r>
                  <w:r>
                    <w:rPr>
                      <w:rFonts w:ascii="Arial" w:hAnsi="Arial" w:eastAsia="Arial" w:cs="Arial"/>
                      <w:b w:val="0"/>
                      <w:i w:val="0"/>
                      <w:color w:val="000000"/>
                      <w:sz w:val="16"/>
                    </w:rPr>
                    <w:t>[ ] Not reviewed   [ ] Complete   [ ] Action required   [ ] Risk accepted   [ ] N/A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EVIDENCE / DECISION / NOTES</w:t>
                  </w:r>
                </w:p>
                <w:p>
                  <w:pPr>
                    <w:keepNext/>
                    <w:keepLines/>
                    <w:spacing w:before="10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  <w:p>
                  <w:pPr>
                    <w:keepNext/>
                    <w:keepLines/>
                    <w:spacing w:before="4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4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ACTION REQUIRED / NEXT STEP</w:t>
                  </w:r>
                </w:p>
                <w:p>
                  <w:pPr>
                    <w:keepNext/>
                    <w:keepLines/>
                    <w:spacing w:before="8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 w:val="0"/>
                    <w:keepLines/>
                    <w:spacing w:before="0" w:after="0" w:line="240" w:lineRule="auto"/>
                  </w:pPr>
                  <w:r/>
                </w:p>
                <w:tbl>
                  <w:tblPr>
                    <w:tblW w:type="dxa" w:w="8742"/>
                    <w:jc w:val="center"/>
                    <w:tblLayout w:type="fixed"/>
                    <w:tblLook w:firstColumn="1" w:firstRow="1" w:lastColumn="0" w:lastRow="0" w:noHBand="0" w:noVBand="1" w:val="04A0"/>
                  </w:tblPr>
                  <w:tblGrid>
                    <w:gridCol w:w="3009"/>
                    <w:gridCol w:w="3009"/>
                    <w:gridCol w:w="3009"/>
                  </w:tblGrid>
                  <w:tr>
                    <w:tc>
                      <w:tcPr>
                        <w:tcW w:type="dxa" w:w="3458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Owner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Due date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Date closed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</w:tr>
                </w:tbl>
                <w:p>
                  <w:pPr>
                    <w:keepNext w:val="0"/>
                    <w:keepLines/>
                    <w:spacing w:after="0" w:line="20" w:lineRule="exact"/>
                  </w:pPr>
                </w:p>
              </w:tc>
            </w:tr>
          </w:tbl>
          <w:p/>
        </w:tc>
      </w:tr>
    </w:tbl>
    <w:p>
      <w:pPr>
        <w:keepNext w:val="0"/>
        <w:keepLines w:val="0"/>
        <w:spacing w:before="0" w:after="60" w:line="240" w:lineRule="auto"/>
      </w:pP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rPr>
          <w:cantSplit/>
        </w:trPr>
        <w:tc>
          <w:tcPr>
            <w:tcW w:type="dxa" w:w="9026"/>
            <w:tcMar>
              <w:top w:w="0" w:type="dxa"/>
              <w:start w:w="0" w:type="dxa"/>
              <w:bottom w:w="0" w:type="dxa"/>
              <w:end w:w="0" w:type="dxa"/>
            </w:tcMar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/>
            </w:pPr>
          </w:p>
          <w:tbl>
            <w:tblPr>
              <w:tblW w:type="dxa" w:w="9026"/>
              <w:jc w:val="center"/>
              <w:tblLayout w:type="fixed"/>
              <w:tblLook w:firstColumn="1" w:firstRow="1" w:lastColumn="0" w:lastRow="0" w:noHBand="0" w:noVBand="1" w:val="04A0"/>
            </w:tblPr>
            <w:tblGrid>
              <w:gridCol w:w="9026"/>
            </w:tblGrid>
            <w:tr>
              <w:trPr>
                <w:cantSplit/>
              </w:trPr>
              <w:tc>
                <w:tcPr>
                  <w:tcW w:type="dxa" w:w="9026"/>
                  <w:tcMar>
                    <w:top w:w="65" w:type="dxa"/>
                    <w:start w:w="110" w:type="dxa"/>
                    <w:bottom w:w="65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2F75B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FFFFFF"/>
                      <w:sz w:val="17"/>
                    </w:rPr>
                    <w:t>E6  |  PROGRAMME AND RESOURCES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000000"/>
                      <w:sz w:val="18"/>
                    </w:rPr>
                    <w:t>Test resource levels and preliminaries against the programme.</w:t>
                  </w:r>
                </w:p>
                <w:p>
                  <w:pPr>
                    <w:keepNext/>
                    <w:keepLines/>
                    <w:spacing w:before="0" w:after="0" w:line="240" w:lineRule="auto"/>
                  </w:pPr>
                  <w:r>
                    <w:rPr>
                      <w:rFonts w:ascii="Arial" w:hAnsi="Arial" w:eastAsia="Arial" w:cs="Arial"/>
                      <w:b/>
                      <w:i/>
                      <w:color w:val="1F4E78"/>
                      <w:sz w:val="15"/>
                    </w:rPr>
                    <w:t xml:space="preserve">Guidance: </w:t>
                  </w:r>
                  <w:r>
                    <w:rPr>
                      <w:rFonts w:ascii="Arial" w:hAnsi="Arial" w:eastAsia="Arial" w:cs="Arial"/>
                      <w:b w:val="0"/>
                      <w:i/>
                      <w:color w:val="666666"/>
                      <w:sz w:val="15"/>
                    </w:rPr>
                    <w:t>A short programme with minimal management or labour allowance may not be credible.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F5F5F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6"/>
                    </w:rPr>
                    <w:t xml:space="preserve">STATUS   </w:t>
                  </w:r>
                  <w:r>
                    <w:rPr>
                      <w:rFonts w:ascii="Arial" w:hAnsi="Arial" w:eastAsia="Arial" w:cs="Arial"/>
                      <w:b w:val="0"/>
                      <w:i w:val="0"/>
                      <w:color w:val="000000"/>
                      <w:sz w:val="16"/>
                    </w:rPr>
                    <w:t>[ ] Not reviewed   [ ] Complete   [ ] Action required   [ ] Risk accepted   [ ] N/A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EVIDENCE / DECISION / NOTES</w:t>
                  </w:r>
                </w:p>
                <w:p>
                  <w:pPr>
                    <w:keepNext/>
                    <w:keepLines/>
                    <w:spacing w:before="10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  <w:p>
                  <w:pPr>
                    <w:keepNext/>
                    <w:keepLines/>
                    <w:spacing w:before="4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4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ACTION REQUIRED / NEXT STEP</w:t>
                  </w:r>
                </w:p>
                <w:p>
                  <w:pPr>
                    <w:keepNext/>
                    <w:keepLines/>
                    <w:spacing w:before="8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 w:val="0"/>
                    <w:keepLines/>
                    <w:spacing w:before="0" w:after="0" w:line="240" w:lineRule="auto"/>
                  </w:pPr>
                  <w:r/>
                </w:p>
                <w:tbl>
                  <w:tblPr>
                    <w:tblW w:type="dxa" w:w="8742"/>
                    <w:jc w:val="center"/>
                    <w:tblLayout w:type="fixed"/>
                    <w:tblLook w:firstColumn="1" w:firstRow="1" w:lastColumn="0" w:lastRow="0" w:noHBand="0" w:noVBand="1" w:val="04A0"/>
                  </w:tblPr>
                  <w:tblGrid>
                    <w:gridCol w:w="3009"/>
                    <w:gridCol w:w="3009"/>
                    <w:gridCol w:w="3009"/>
                  </w:tblGrid>
                  <w:tr>
                    <w:tc>
                      <w:tcPr>
                        <w:tcW w:type="dxa" w:w="3458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Owner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Due date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Date closed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</w:tr>
                </w:tbl>
                <w:p>
                  <w:pPr>
                    <w:keepNext w:val="0"/>
                    <w:keepLines/>
                    <w:spacing w:after="0" w:line="20" w:lineRule="exact"/>
                  </w:pPr>
                </w:p>
              </w:tc>
            </w:tr>
          </w:tbl>
          <w:p/>
        </w:tc>
      </w:tr>
    </w:tbl>
    <w:p>
      <w:pPr>
        <w:keepNext w:val="0"/>
        <w:keepLines w:val="0"/>
        <w:spacing w:before="0" w:after="60" w:line="240" w:lineRule="auto"/>
      </w:pP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rPr>
          <w:cantSplit/>
        </w:trPr>
        <w:tc>
          <w:tcPr>
            <w:tcW w:type="dxa" w:w="9026"/>
            <w:tcMar>
              <w:top w:w="0" w:type="dxa"/>
              <w:start w:w="0" w:type="dxa"/>
              <w:bottom w:w="0" w:type="dxa"/>
              <w:end w:w="0" w:type="dxa"/>
            </w:tcMar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/>
            </w:pPr>
          </w:p>
          <w:tbl>
            <w:tblPr>
              <w:tblW w:type="dxa" w:w="9026"/>
              <w:jc w:val="center"/>
              <w:tblLayout w:type="fixed"/>
              <w:tblLook w:firstColumn="1" w:firstRow="1" w:lastColumn="0" w:lastRow="0" w:noHBand="0" w:noVBand="1" w:val="04A0"/>
            </w:tblPr>
            <w:tblGrid>
              <w:gridCol w:w="9026"/>
            </w:tblGrid>
            <w:tr>
              <w:trPr>
                <w:cantSplit/>
              </w:trPr>
              <w:tc>
                <w:tcPr>
                  <w:tcW w:type="dxa" w:w="9026"/>
                  <w:tcMar>
                    <w:top w:w="65" w:type="dxa"/>
                    <w:start w:w="110" w:type="dxa"/>
                    <w:bottom w:w="65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2F75B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FFFFFF"/>
                      <w:sz w:val="17"/>
                    </w:rPr>
                    <w:t>F1  |  SITE AND DELIVERY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000000"/>
                      <w:sz w:val="18"/>
                    </w:rPr>
                    <w:t>Assess the contractor’s understanding of access, logistics and occupied-building constraints.</w:t>
                  </w:r>
                </w:p>
                <w:p>
                  <w:pPr>
                    <w:keepNext/>
                    <w:keepLines/>
                    <w:spacing w:before="0" w:after="0" w:line="240" w:lineRule="auto"/>
                  </w:pPr>
                  <w:r>
                    <w:rPr>
                      <w:rFonts w:ascii="Arial" w:hAnsi="Arial" w:eastAsia="Arial" w:cs="Arial"/>
                      <w:b/>
                      <w:i/>
                      <w:color w:val="1F4E78"/>
                      <w:sz w:val="15"/>
                    </w:rPr>
                    <w:t xml:space="preserve">Guidance: </w:t>
                  </w:r>
                  <w:r>
                    <w:rPr>
                      <w:rFonts w:ascii="Arial" w:hAnsi="Arial" w:eastAsia="Arial" w:cs="Arial"/>
                      <w:b w:val="0"/>
                      <w:i/>
                      <w:color w:val="666666"/>
                      <w:sz w:val="15"/>
                    </w:rPr>
                    <w:t>Look for a project-specific plan covering deliveries, segregation, welfare, compounds, work hours, noise, dust and security.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F5F5F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6"/>
                    </w:rPr>
                    <w:t xml:space="preserve">STATUS   </w:t>
                  </w:r>
                  <w:r>
                    <w:rPr>
                      <w:rFonts w:ascii="Arial" w:hAnsi="Arial" w:eastAsia="Arial" w:cs="Arial"/>
                      <w:b w:val="0"/>
                      <w:i w:val="0"/>
                      <w:color w:val="000000"/>
                      <w:sz w:val="16"/>
                    </w:rPr>
                    <w:t>[ ] Not reviewed   [ ] Complete   [ ] Action required   [ ] Risk accepted   [ ] N/A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EVIDENCE / DECISION / NOTES</w:t>
                  </w:r>
                </w:p>
                <w:p>
                  <w:pPr>
                    <w:keepNext/>
                    <w:keepLines/>
                    <w:spacing w:before="10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  <w:p>
                  <w:pPr>
                    <w:keepNext/>
                    <w:keepLines/>
                    <w:spacing w:before="4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4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ACTION REQUIRED / NEXT STEP</w:t>
                  </w:r>
                </w:p>
                <w:p>
                  <w:pPr>
                    <w:keepNext/>
                    <w:keepLines/>
                    <w:spacing w:before="8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 w:val="0"/>
                    <w:keepLines/>
                    <w:spacing w:before="0" w:after="0" w:line="240" w:lineRule="auto"/>
                  </w:pPr>
                  <w:r/>
                </w:p>
                <w:tbl>
                  <w:tblPr>
                    <w:tblW w:type="dxa" w:w="8742"/>
                    <w:jc w:val="center"/>
                    <w:tblLayout w:type="fixed"/>
                    <w:tblLook w:firstColumn="1" w:firstRow="1" w:lastColumn="0" w:lastRow="0" w:noHBand="0" w:noVBand="1" w:val="04A0"/>
                  </w:tblPr>
                  <w:tblGrid>
                    <w:gridCol w:w="3009"/>
                    <w:gridCol w:w="3009"/>
                    <w:gridCol w:w="3009"/>
                  </w:tblGrid>
                  <w:tr>
                    <w:tc>
                      <w:tcPr>
                        <w:tcW w:type="dxa" w:w="3458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Owner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Due date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Date closed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</w:tr>
                </w:tbl>
                <w:p>
                  <w:pPr>
                    <w:keepNext w:val="0"/>
                    <w:keepLines/>
                    <w:spacing w:after="0" w:line="20" w:lineRule="exact"/>
                  </w:pPr>
                </w:p>
              </w:tc>
            </w:tr>
          </w:tbl>
          <w:p/>
        </w:tc>
      </w:tr>
    </w:tbl>
    <w:p>
      <w:pPr>
        <w:keepNext w:val="0"/>
        <w:keepLines w:val="0"/>
        <w:spacing w:before="0" w:after="60" w:line="240" w:lineRule="auto"/>
      </w:pP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rPr>
          <w:cantSplit/>
        </w:trPr>
        <w:tc>
          <w:tcPr>
            <w:tcW w:type="dxa" w:w="9026"/>
            <w:tcMar>
              <w:top w:w="0" w:type="dxa"/>
              <w:start w:w="0" w:type="dxa"/>
              <w:bottom w:w="0" w:type="dxa"/>
              <w:end w:w="0" w:type="dxa"/>
            </w:tcMar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/>
            </w:pPr>
          </w:p>
          <w:tbl>
            <w:tblPr>
              <w:tblW w:type="dxa" w:w="9026"/>
              <w:jc w:val="center"/>
              <w:tblLayout w:type="fixed"/>
              <w:tblLook w:firstColumn="1" w:firstRow="1" w:lastColumn="0" w:lastRow="0" w:noHBand="0" w:noVBand="1" w:val="04A0"/>
            </w:tblPr>
            <w:tblGrid>
              <w:gridCol w:w="9026"/>
            </w:tblGrid>
            <w:tr>
              <w:trPr>
                <w:cantSplit/>
              </w:trPr>
              <w:tc>
                <w:tcPr>
                  <w:tcW w:type="dxa" w:w="9026"/>
                  <w:tcMar>
                    <w:top w:w="65" w:type="dxa"/>
                    <w:start w:w="110" w:type="dxa"/>
                    <w:bottom w:w="65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2F75B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FFFFFF"/>
                      <w:sz w:val="17"/>
                    </w:rPr>
                    <w:t>F2  |  SITE AND DELIVERY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000000"/>
                      <w:sz w:val="18"/>
                    </w:rPr>
                    <w:t>Assess shutdown, isolation and temporary-service proposals.</w:t>
                  </w:r>
                </w:p>
                <w:p>
                  <w:pPr>
                    <w:keepNext/>
                    <w:keepLines/>
                    <w:spacing w:before="0" w:after="0" w:line="240" w:lineRule="auto"/>
                  </w:pPr>
                  <w:r>
                    <w:rPr>
                      <w:rFonts w:ascii="Arial" w:hAnsi="Arial" w:eastAsia="Arial" w:cs="Arial"/>
                      <w:b/>
                      <w:i/>
                      <w:color w:val="1F4E78"/>
                      <w:sz w:val="15"/>
                    </w:rPr>
                    <w:t xml:space="preserve">Guidance: </w:t>
                  </w:r>
                  <w:r>
                    <w:rPr>
                      <w:rFonts w:ascii="Arial" w:hAnsi="Arial" w:eastAsia="Arial" w:cs="Arial"/>
                      <w:b w:val="0"/>
                      <w:i/>
                      <w:color w:val="666666"/>
                      <w:sz w:val="15"/>
                    </w:rPr>
                    <w:t>Confirm notice, permits, contingency, testing and restoration arrangements.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F5F5F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6"/>
                    </w:rPr>
                    <w:t xml:space="preserve">STATUS   </w:t>
                  </w:r>
                  <w:r>
                    <w:rPr>
                      <w:rFonts w:ascii="Arial" w:hAnsi="Arial" w:eastAsia="Arial" w:cs="Arial"/>
                      <w:b w:val="0"/>
                      <w:i w:val="0"/>
                      <w:color w:val="000000"/>
                      <w:sz w:val="16"/>
                    </w:rPr>
                    <w:t>[ ] Not reviewed   [ ] Complete   [ ] Action required   [ ] Risk accepted   [ ] N/A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EVIDENCE / DECISION / NOTES</w:t>
                  </w:r>
                </w:p>
                <w:p>
                  <w:pPr>
                    <w:keepNext/>
                    <w:keepLines/>
                    <w:spacing w:before="10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  <w:p>
                  <w:pPr>
                    <w:keepNext/>
                    <w:keepLines/>
                    <w:spacing w:before="4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4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ACTION REQUIRED / NEXT STEP</w:t>
                  </w:r>
                </w:p>
                <w:p>
                  <w:pPr>
                    <w:keepNext/>
                    <w:keepLines/>
                    <w:spacing w:before="8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 w:val="0"/>
                    <w:keepLines/>
                    <w:spacing w:before="0" w:after="0" w:line="240" w:lineRule="auto"/>
                  </w:pPr>
                  <w:r/>
                </w:p>
                <w:tbl>
                  <w:tblPr>
                    <w:tblW w:type="dxa" w:w="8742"/>
                    <w:jc w:val="center"/>
                    <w:tblLayout w:type="fixed"/>
                    <w:tblLook w:firstColumn="1" w:firstRow="1" w:lastColumn="0" w:lastRow="0" w:noHBand="0" w:noVBand="1" w:val="04A0"/>
                  </w:tblPr>
                  <w:tblGrid>
                    <w:gridCol w:w="3009"/>
                    <w:gridCol w:w="3009"/>
                    <w:gridCol w:w="3009"/>
                  </w:tblGrid>
                  <w:tr>
                    <w:tc>
                      <w:tcPr>
                        <w:tcW w:type="dxa" w:w="3458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Owner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Due date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Date closed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</w:tr>
                </w:tbl>
                <w:p>
                  <w:pPr>
                    <w:keepNext w:val="0"/>
                    <w:keepLines/>
                    <w:spacing w:after="0" w:line="20" w:lineRule="exact"/>
                  </w:pPr>
                </w:p>
              </w:tc>
            </w:tr>
          </w:tbl>
          <w:p/>
        </w:tc>
      </w:tr>
    </w:tbl>
    <w:p>
      <w:pPr>
        <w:keepNext w:val="0"/>
        <w:keepLines w:val="0"/>
        <w:spacing w:before="0" w:after="60" w:line="240" w:lineRule="auto"/>
      </w:pP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rPr>
          <w:cantSplit/>
        </w:trPr>
        <w:tc>
          <w:tcPr>
            <w:tcW w:type="dxa" w:w="9026"/>
            <w:tcMar>
              <w:top w:w="0" w:type="dxa"/>
              <w:start w:w="0" w:type="dxa"/>
              <w:bottom w:w="0" w:type="dxa"/>
              <w:end w:w="0" w:type="dxa"/>
            </w:tcMar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/>
            </w:pPr>
          </w:p>
          <w:tbl>
            <w:tblPr>
              <w:tblW w:type="dxa" w:w="9026"/>
              <w:jc w:val="center"/>
              <w:tblLayout w:type="fixed"/>
              <w:tblLook w:firstColumn="1" w:firstRow="1" w:lastColumn="0" w:lastRow="0" w:noHBand="0" w:noVBand="1" w:val="04A0"/>
            </w:tblPr>
            <w:tblGrid>
              <w:gridCol w:w="9026"/>
            </w:tblGrid>
            <w:tr>
              <w:trPr>
                <w:cantSplit/>
              </w:trPr>
              <w:tc>
                <w:tcPr>
                  <w:tcW w:type="dxa" w:w="9026"/>
                  <w:tcMar>
                    <w:top w:w="65" w:type="dxa"/>
                    <w:start w:w="110" w:type="dxa"/>
                    <w:bottom w:w="65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2F75B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FFFFFF"/>
                      <w:sz w:val="17"/>
                    </w:rPr>
                    <w:t>F3  |  SITE AND DELIVERY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000000"/>
                      <w:sz w:val="18"/>
                    </w:rPr>
                    <w:t>Assess protection of existing fabric, users and operations.</w:t>
                  </w:r>
                </w:p>
                <w:p>
                  <w:pPr>
                    <w:keepNext/>
                    <w:keepLines/>
                    <w:spacing w:before="0" w:after="0" w:line="240" w:lineRule="auto"/>
                  </w:pPr>
                  <w:r>
                    <w:rPr>
                      <w:rFonts w:ascii="Arial" w:hAnsi="Arial" w:eastAsia="Arial" w:cs="Arial"/>
                      <w:b/>
                      <w:i/>
                      <w:color w:val="1F4E78"/>
                      <w:sz w:val="15"/>
                    </w:rPr>
                    <w:t xml:space="preserve">Guidance: </w:t>
                  </w:r>
                  <w:r>
                    <w:rPr>
                      <w:rFonts w:ascii="Arial" w:hAnsi="Arial" w:eastAsia="Arial" w:cs="Arial"/>
                      <w:b w:val="0"/>
                      <w:i/>
                      <w:color w:val="666666"/>
                      <w:sz w:val="15"/>
                    </w:rPr>
                    <w:t>Consider heritage elements, finishes, escape routes, weather protection and business continuity.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F5F5F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6"/>
                    </w:rPr>
                    <w:t xml:space="preserve">STATUS   </w:t>
                  </w:r>
                  <w:r>
                    <w:rPr>
                      <w:rFonts w:ascii="Arial" w:hAnsi="Arial" w:eastAsia="Arial" w:cs="Arial"/>
                      <w:b w:val="0"/>
                      <w:i w:val="0"/>
                      <w:color w:val="000000"/>
                      <w:sz w:val="16"/>
                    </w:rPr>
                    <w:t>[ ] Not reviewed   [ ] Complete   [ ] Action required   [ ] Risk accepted   [ ] N/A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EVIDENCE / DECISION / NOTES</w:t>
                  </w:r>
                </w:p>
                <w:p>
                  <w:pPr>
                    <w:keepNext/>
                    <w:keepLines/>
                    <w:spacing w:before="10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  <w:p>
                  <w:pPr>
                    <w:keepNext/>
                    <w:keepLines/>
                    <w:spacing w:before="4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4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ACTION REQUIRED / NEXT STEP</w:t>
                  </w:r>
                </w:p>
                <w:p>
                  <w:pPr>
                    <w:keepNext/>
                    <w:keepLines/>
                    <w:spacing w:before="8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 w:val="0"/>
                    <w:keepLines/>
                    <w:spacing w:before="0" w:after="0" w:line="240" w:lineRule="auto"/>
                  </w:pPr>
                  <w:r/>
                </w:p>
                <w:tbl>
                  <w:tblPr>
                    <w:tblW w:type="dxa" w:w="8742"/>
                    <w:jc w:val="center"/>
                    <w:tblLayout w:type="fixed"/>
                    <w:tblLook w:firstColumn="1" w:firstRow="1" w:lastColumn="0" w:lastRow="0" w:noHBand="0" w:noVBand="1" w:val="04A0"/>
                  </w:tblPr>
                  <w:tblGrid>
                    <w:gridCol w:w="3009"/>
                    <w:gridCol w:w="3009"/>
                    <w:gridCol w:w="3009"/>
                  </w:tblGrid>
                  <w:tr>
                    <w:tc>
                      <w:tcPr>
                        <w:tcW w:type="dxa" w:w="3458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Owner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Due date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Date closed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</w:tr>
                </w:tbl>
                <w:p>
                  <w:pPr>
                    <w:keepNext w:val="0"/>
                    <w:keepLines/>
                    <w:spacing w:after="0" w:line="20" w:lineRule="exact"/>
                  </w:pPr>
                </w:p>
              </w:tc>
            </w:tr>
          </w:tbl>
          <w:p/>
        </w:tc>
      </w:tr>
    </w:tbl>
    <w:p>
      <w:pPr>
        <w:keepNext w:val="0"/>
        <w:keepLines w:val="0"/>
        <w:spacing w:before="0" w:after="60" w:line="240" w:lineRule="auto"/>
      </w:pP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rPr>
          <w:cantSplit/>
        </w:trPr>
        <w:tc>
          <w:tcPr>
            <w:tcW w:type="dxa" w:w="9026"/>
            <w:tcMar>
              <w:top w:w="0" w:type="dxa"/>
              <w:start w:w="0" w:type="dxa"/>
              <w:bottom w:w="0" w:type="dxa"/>
              <w:end w:w="0" w:type="dxa"/>
            </w:tcMar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/>
            </w:pPr>
          </w:p>
          <w:tbl>
            <w:tblPr>
              <w:tblW w:type="dxa" w:w="9026"/>
              <w:jc w:val="center"/>
              <w:tblLayout w:type="fixed"/>
              <w:tblLook w:firstColumn="1" w:firstRow="1" w:lastColumn="0" w:lastRow="0" w:noHBand="0" w:noVBand="1" w:val="04A0"/>
            </w:tblPr>
            <w:tblGrid>
              <w:gridCol w:w="9026"/>
            </w:tblGrid>
            <w:tr>
              <w:trPr>
                <w:cantSplit/>
              </w:trPr>
              <w:tc>
                <w:tcPr>
                  <w:tcW w:type="dxa" w:w="9026"/>
                  <w:tcMar>
                    <w:top w:w="65" w:type="dxa"/>
                    <w:start w:w="110" w:type="dxa"/>
                    <w:bottom w:w="65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2F75B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FFFFFF"/>
                      <w:sz w:val="17"/>
                    </w:rPr>
                    <w:t>F4  |  SITE AND DELIVERY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000000"/>
                      <w:sz w:val="18"/>
                    </w:rPr>
                    <w:t>Assess quality-management and inspection proposals.</w:t>
                  </w:r>
                </w:p>
                <w:p>
                  <w:pPr>
                    <w:keepNext/>
                    <w:keepLines/>
                    <w:spacing w:before="0" w:after="0" w:line="240" w:lineRule="auto"/>
                  </w:pPr>
                  <w:r>
                    <w:rPr>
                      <w:rFonts w:ascii="Arial" w:hAnsi="Arial" w:eastAsia="Arial" w:cs="Arial"/>
                      <w:b/>
                      <w:i/>
                      <w:color w:val="1F4E78"/>
                      <w:sz w:val="15"/>
                    </w:rPr>
                    <w:t xml:space="preserve">Guidance: </w:t>
                  </w:r>
                  <w:r>
                    <w:rPr>
                      <w:rFonts w:ascii="Arial" w:hAnsi="Arial" w:eastAsia="Arial" w:cs="Arial"/>
                      <w:b w:val="0"/>
                      <w:i/>
                      <w:color w:val="666666"/>
                      <w:sz w:val="15"/>
                    </w:rPr>
                    <w:t>Look for samples, benchmarks, inspection plans, hold points, records and responsibility for closing defects.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F5F5F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6"/>
                    </w:rPr>
                    <w:t xml:space="preserve">STATUS   </w:t>
                  </w:r>
                  <w:r>
                    <w:rPr>
                      <w:rFonts w:ascii="Arial" w:hAnsi="Arial" w:eastAsia="Arial" w:cs="Arial"/>
                      <w:b w:val="0"/>
                      <w:i w:val="0"/>
                      <w:color w:val="000000"/>
                      <w:sz w:val="16"/>
                    </w:rPr>
                    <w:t>[ ] Not reviewed   [ ] Complete   [ ] Action required   [ ] Risk accepted   [ ] N/A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EVIDENCE / DECISION / NOTES</w:t>
                  </w:r>
                </w:p>
                <w:p>
                  <w:pPr>
                    <w:keepNext/>
                    <w:keepLines/>
                    <w:spacing w:before="10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  <w:p>
                  <w:pPr>
                    <w:keepNext/>
                    <w:keepLines/>
                    <w:spacing w:before="4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4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ACTION REQUIRED / NEXT STEP</w:t>
                  </w:r>
                </w:p>
                <w:p>
                  <w:pPr>
                    <w:keepNext/>
                    <w:keepLines/>
                    <w:spacing w:before="8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 w:val="0"/>
                    <w:keepLines/>
                    <w:spacing w:before="0" w:after="0" w:line="240" w:lineRule="auto"/>
                  </w:pPr>
                  <w:r/>
                </w:p>
                <w:tbl>
                  <w:tblPr>
                    <w:tblW w:type="dxa" w:w="8742"/>
                    <w:jc w:val="center"/>
                    <w:tblLayout w:type="fixed"/>
                    <w:tblLook w:firstColumn="1" w:firstRow="1" w:lastColumn="0" w:lastRow="0" w:noHBand="0" w:noVBand="1" w:val="04A0"/>
                  </w:tblPr>
                  <w:tblGrid>
                    <w:gridCol w:w="3009"/>
                    <w:gridCol w:w="3009"/>
                    <w:gridCol w:w="3009"/>
                  </w:tblGrid>
                  <w:tr>
                    <w:tc>
                      <w:tcPr>
                        <w:tcW w:type="dxa" w:w="3458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Owner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Due date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Date closed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</w:tr>
                </w:tbl>
                <w:p>
                  <w:pPr>
                    <w:keepNext w:val="0"/>
                    <w:keepLines/>
                    <w:spacing w:after="0" w:line="20" w:lineRule="exact"/>
                  </w:pPr>
                </w:p>
              </w:tc>
            </w:tr>
          </w:tbl>
          <w:p/>
        </w:tc>
      </w:tr>
    </w:tbl>
    <w:p>
      <w:pPr>
        <w:keepNext w:val="0"/>
        <w:keepLines w:val="0"/>
        <w:spacing w:before="0" w:after="60" w:line="240" w:lineRule="auto"/>
      </w:pP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rPr>
          <w:cantSplit/>
        </w:trPr>
        <w:tc>
          <w:tcPr>
            <w:tcW w:type="dxa" w:w="9026"/>
            <w:tcMar>
              <w:top w:w="0" w:type="dxa"/>
              <w:start w:w="0" w:type="dxa"/>
              <w:bottom w:w="0" w:type="dxa"/>
              <w:end w:w="0" w:type="dxa"/>
            </w:tcMar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/>
            </w:pPr>
          </w:p>
          <w:tbl>
            <w:tblPr>
              <w:tblW w:type="dxa" w:w="9026"/>
              <w:jc w:val="center"/>
              <w:tblLayout w:type="fixed"/>
              <w:tblLook w:firstColumn="1" w:firstRow="1" w:lastColumn="0" w:lastRow="0" w:noHBand="0" w:noVBand="1" w:val="04A0"/>
            </w:tblPr>
            <w:tblGrid>
              <w:gridCol w:w="9026"/>
            </w:tblGrid>
            <w:tr>
              <w:trPr>
                <w:cantSplit/>
              </w:trPr>
              <w:tc>
                <w:tcPr>
                  <w:tcW w:type="dxa" w:w="9026"/>
                  <w:tcMar>
                    <w:top w:w="65" w:type="dxa"/>
                    <w:start w:w="110" w:type="dxa"/>
                    <w:bottom w:w="65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2F75B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FFFFFF"/>
                      <w:sz w:val="17"/>
                    </w:rPr>
                    <w:t>F5  |  SITE AND DELIVERY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000000"/>
                      <w:sz w:val="18"/>
                    </w:rPr>
                    <w:t>Assess health-and-safety planning and relevant competence.</w:t>
                  </w:r>
                </w:p>
                <w:p>
                  <w:pPr>
                    <w:keepNext/>
                    <w:keepLines/>
                    <w:spacing w:before="0" w:after="0" w:line="240" w:lineRule="auto"/>
                  </w:pPr>
                  <w:r>
                    <w:rPr>
                      <w:rFonts w:ascii="Arial" w:hAnsi="Arial" w:eastAsia="Arial" w:cs="Arial"/>
                      <w:b/>
                      <w:i/>
                      <w:color w:val="1F4E78"/>
                      <w:sz w:val="15"/>
                    </w:rPr>
                    <w:t xml:space="preserve">Guidance: </w:t>
                  </w:r>
                  <w:r>
                    <w:rPr>
                      <w:rFonts w:ascii="Arial" w:hAnsi="Arial" w:eastAsia="Arial" w:cs="Arial"/>
                      <w:b w:val="0"/>
                      <w:i/>
                      <w:color w:val="666666"/>
                      <w:sz w:val="15"/>
                    </w:rPr>
                    <w:t>Use project-specific evidence and principal-contractor capability rather than generic policy documents alone.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F5F5F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6"/>
                    </w:rPr>
                    <w:t xml:space="preserve">STATUS   </w:t>
                  </w:r>
                  <w:r>
                    <w:rPr>
                      <w:rFonts w:ascii="Arial" w:hAnsi="Arial" w:eastAsia="Arial" w:cs="Arial"/>
                      <w:b w:val="0"/>
                      <w:i w:val="0"/>
                      <w:color w:val="000000"/>
                      <w:sz w:val="16"/>
                    </w:rPr>
                    <w:t>[ ] Not reviewed   [ ] Complete   [ ] Action required   [ ] Risk accepted   [ ] N/A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EVIDENCE / DECISION / NOTES</w:t>
                  </w:r>
                </w:p>
                <w:p>
                  <w:pPr>
                    <w:keepNext/>
                    <w:keepLines/>
                    <w:spacing w:before="10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  <w:p>
                  <w:pPr>
                    <w:keepNext/>
                    <w:keepLines/>
                    <w:spacing w:before="4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4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ACTION REQUIRED / NEXT STEP</w:t>
                  </w:r>
                </w:p>
                <w:p>
                  <w:pPr>
                    <w:keepNext/>
                    <w:keepLines/>
                    <w:spacing w:before="8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 w:val="0"/>
                    <w:keepLines/>
                    <w:spacing w:before="0" w:after="0" w:line="240" w:lineRule="auto"/>
                  </w:pPr>
                  <w:r/>
                </w:p>
                <w:tbl>
                  <w:tblPr>
                    <w:tblW w:type="dxa" w:w="8742"/>
                    <w:jc w:val="center"/>
                    <w:tblLayout w:type="fixed"/>
                    <w:tblLook w:firstColumn="1" w:firstRow="1" w:lastColumn="0" w:lastRow="0" w:noHBand="0" w:noVBand="1" w:val="04A0"/>
                  </w:tblPr>
                  <w:tblGrid>
                    <w:gridCol w:w="3009"/>
                    <w:gridCol w:w="3009"/>
                    <w:gridCol w:w="3009"/>
                  </w:tblGrid>
                  <w:tr>
                    <w:tc>
                      <w:tcPr>
                        <w:tcW w:type="dxa" w:w="3458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Owner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Due date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Date closed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</w:tr>
                </w:tbl>
                <w:p>
                  <w:pPr>
                    <w:keepNext w:val="0"/>
                    <w:keepLines/>
                    <w:spacing w:after="0" w:line="20" w:lineRule="exact"/>
                  </w:pPr>
                </w:p>
              </w:tc>
            </w:tr>
          </w:tbl>
          <w:p/>
        </w:tc>
      </w:tr>
    </w:tbl>
    <w:p>
      <w:pPr>
        <w:keepNext w:val="0"/>
        <w:keepLines w:val="0"/>
        <w:spacing w:before="0" w:after="60" w:line="240" w:lineRule="auto"/>
      </w:pP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rPr>
          <w:cantSplit/>
        </w:trPr>
        <w:tc>
          <w:tcPr>
            <w:tcW w:type="dxa" w:w="9026"/>
            <w:tcMar>
              <w:top w:w="0" w:type="dxa"/>
              <w:start w:w="0" w:type="dxa"/>
              <w:bottom w:w="0" w:type="dxa"/>
              <w:end w:w="0" w:type="dxa"/>
            </w:tcMar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/>
            </w:pPr>
          </w:p>
          <w:tbl>
            <w:tblPr>
              <w:tblW w:type="dxa" w:w="9026"/>
              <w:jc w:val="center"/>
              <w:tblLayout w:type="fixed"/>
              <w:tblLook w:firstColumn="1" w:firstRow="1" w:lastColumn="0" w:lastRow="0" w:noHBand="0" w:noVBand="1" w:val="04A0"/>
            </w:tblPr>
            <w:tblGrid>
              <w:gridCol w:w="9026"/>
            </w:tblGrid>
            <w:tr>
              <w:trPr>
                <w:cantSplit/>
              </w:trPr>
              <w:tc>
                <w:tcPr>
                  <w:tcW w:type="dxa" w:w="9026"/>
                  <w:tcMar>
                    <w:top w:w="65" w:type="dxa"/>
                    <w:start w:w="110" w:type="dxa"/>
                    <w:bottom w:w="65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2F75B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FFFFFF"/>
                      <w:sz w:val="17"/>
                    </w:rPr>
                    <w:t>F6  |  SITE AND DELIVERY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000000"/>
                      <w:sz w:val="18"/>
                    </w:rPr>
                    <w:t>Assess environmental, waste and sustainability proposals.</w:t>
                  </w:r>
                </w:p>
                <w:p>
                  <w:pPr>
                    <w:keepNext/>
                    <w:keepLines/>
                    <w:spacing w:before="0" w:after="0" w:line="240" w:lineRule="auto"/>
                  </w:pPr>
                  <w:r>
                    <w:rPr>
                      <w:rFonts w:ascii="Arial" w:hAnsi="Arial" w:eastAsia="Arial" w:cs="Arial"/>
                      <w:b/>
                      <w:i/>
                      <w:color w:val="1F4E78"/>
                      <w:sz w:val="15"/>
                    </w:rPr>
                    <w:t xml:space="preserve">Guidance: </w:t>
                  </w:r>
                  <w:r>
                    <w:rPr>
                      <w:rFonts w:ascii="Arial" w:hAnsi="Arial" w:eastAsia="Arial" w:cs="Arial"/>
                      <w:b w:val="0"/>
                      <w:i/>
                      <w:color w:val="666666"/>
                      <w:sz w:val="15"/>
                    </w:rPr>
                    <w:t>Check that commitments are measurable, relevant and included in the tender price and programme.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F5F5F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6"/>
                    </w:rPr>
                    <w:t xml:space="preserve">STATUS   </w:t>
                  </w:r>
                  <w:r>
                    <w:rPr>
                      <w:rFonts w:ascii="Arial" w:hAnsi="Arial" w:eastAsia="Arial" w:cs="Arial"/>
                      <w:b w:val="0"/>
                      <w:i w:val="0"/>
                      <w:color w:val="000000"/>
                      <w:sz w:val="16"/>
                    </w:rPr>
                    <w:t>[ ] Not reviewed   [ ] Complete   [ ] Action required   [ ] Risk accepted   [ ] N/A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EVIDENCE / DECISION / NOTES</w:t>
                  </w:r>
                </w:p>
                <w:p>
                  <w:pPr>
                    <w:keepNext/>
                    <w:keepLines/>
                    <w:spacing w:before="10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  <w:p>
                  <w:pPr>
                    <w:keepNext/>
                    <w:keepLines/>
                    <w:spacing w:before="4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4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ACTION REQUIRED / NEXT STEP</w:t>
                  </w:r>
                </w:p>
                <w:p>
                  <w:pPr>
                    <w:keepNext/>
                    <w:keepLines/>
                    <w:spacing w:before="8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 w:val="0"/>
                    <w:keepLines/>
                    <w:spacing w:before="0" w:after="0" w:line="240" w:lineRule="auto"/>
                  </w:pPr>
                  <w:r/>
                </w:p>
                <w:tbl>
                  <w:tblPr>
                    <w:tblW w:type="dxa" w:w="8742"/>
                    <w:jc w:val="center"/>
                    <w:tblLayout w:type="fixed"/>
                    <w:tblLook w:firstColumn="1" w:firstRow="1" w:lastColumn="0" w:lastRow="0" w:noHBand="0" w:noVBand="1" w:val="04A0"/>
                  </w:tblPr>
                  <w:tblGrid>
                    <w:gridCol w:w="3009"/>
                    <w:gridCol w:w="3009"/>
                    <w:gridCol w:w="3009"/>
                  </w:tblGrid>
                  <w:tr>
                    <w:tc>
                      <w:tcPr>
                        <w:tcW w:type="dxa" w:w="3458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Owner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Due date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Date closed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</w:tr>
                </w:tbl>
                <w:p>
                  <w:pPr>
                    <w:keepNext w:val="0"/>
                    <w:keepLines/>
                    <w:spacing w:after="0" w:line="20" w:lineRule="exact"/>
                  </w:pPr>
                </w:p>
              </w:tc>
            </w:tr>
          </w:tbl>
          <w:p/>
        </w:tc>
      </w:tr>
    </w:tbl>
    <w:p>
      <w:pPr>
        <w:keepNext w:val="0"/>
        <w:keepLines w:val="0"/>
        <w:spacing w:before="0" w:after="60" w:line="240" w:lineRule="auto"/>
      </w:pP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rPr>
          <w:cantSplit/>
        </w:trPr>
        <w:tc>
          <w:tcPr>
            <w:tcW w:type="dxa" w:w="9026"/>
            <w:tcMar>
              <w:top w:w="0" w:type="dxa"/>
              <w:start w:w="0" w:type="dxa"/>
              <w:bottom w:w="0" w:type="dxa"/>
              <w:end w:w="0" w:type="dxa"/>
            </w:tcMar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/>
            </w:pPr>
          </w:p>
          <w:tbl>
            <w:tblPr>
              <w:tblW w:type="dxa" w:w="9026"/>
              <w:jc w:val="center"/>
              <w:tblLayout w:type="fixed"/>
              <w:tblLook w:firstColumn="1" w:firstRow="1" w:lastColumn="0" w:lastRow="0" w:noHBand="0" w:noVBand="1" w:val="04A0"/>
            </w:tblPr>
            <w:tblGrid>
              <w:gridCol w:w="9026"/>
            </w:tblGrid>
            <w:tr>
              <w:trPr>
                <w:cantSplit/>
              </w:trPr>
              <w:tc>
                <w:tcPr>
                  <w:tcW w:type="dxa" w:w="9026"/>
                  <w:tcMar>
                    <w:top w:w="65" w:type="dxa"/>
                    <w:start w:w="110" w:type="dxa"/>
                    <w:bottom w:w="65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2F75B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FFFFFF"/>
                      <w:sz w:val="17"/>
                    </w:rPr>
                    <w:t>G1  |  CLARIFICATION CONTROL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000000"/>
                      <w:sz w:val="18"/>
                    </w:rPr>
                    <w:t>Issue clarifications through the approved controlled route.</w:t>
                  </w:r>
                </w:p>
                <w:p>
                  <w:pPr>
                    <w:keepNext/>
                    <w:keepLines/>
                    <w:spacing w:before="0" w:after="0" w:line="240" w:lineRule="auto"/>
                  </w:pPr>
                  <w:r>
                    <w:rPr>
                      <w:rFonts w:ascii="Arial" w:hAnsi="Arial" w:eastAsia="Arial" w:cs="Arial"/>
                      <w:b/>
                      <w:i/>
                      <w:color w:val="1F4E78"/>
                      <w:sz w:val="15"/>
                    </w:rPr>
                    <w:t xml:space="preserve">Guidance: </w:t>
                  </w:r>
                  <w:r>
                    <w:rPr>
                      <w:rFonts w:ascii="Arial" w:hAnsi="Arial" w:eastAsia="Arial" w:cs="Arial"/>
                      <w:b w:val="0"/>
                      <w:i/>
                      <w:color w:val="666666"/>
                      <w:sz w:val="15"/>
                    </w:rPr>
                    <w:t>Questions should be factual, proportionate and recorded. Share information with other tenderers where fairness requires it.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F5F5F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6"/>
                    </w:rPr>
                    <w:t xml:space="preserve">STATUS   </w:t>
                  </w:r>
                  <w:r>
                    <w:rPr>
                      <w:rFonts w:ascii="Arial" w:hAnsi="Arial" w:eastAsia="Arial" w:cs="Arial"/>
                      <w:b w:val="0"/>
                      <w:i w:val="0"/>
                      <w:color w:val="000000"/>
                      <w:sz w:val="16"/>
                    </w:rPr>
                    <w:t>[ ] Not reviewed   [ ] Complete   [ ] Action required   [ ] Risk accepted   [ ] N/A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EVIDENCE / DECISION / NOTES</w:t>
                  </w:r>
                </w:p>
                <w:p>
                  <w:pPr>
                    <w:keepNext/>
                    <w:keepLines/>
                    <w:spacing w:before="10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  <w:p>
                  <w:pPr>
                    <w:keepNext/>
                    <w:keepLines/>
                    <w:spacing w:before="4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4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ACTION REQUIRED / NEXT STEP</w:t>
                  </w:r>
                </w:p>
                <w:p>
                  <w:pPr>
                    <w:keepNext/>
                    <w:keepLines/>
                    <w:spacing w:before="8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 w:val="0"/>
                    <w:keepLines/>
                    <w:spacing w:before="0" w:after="0" w:line="240" w:lineRule="auto"/>
                  </w:pPr>
                  <w:r/>
                </w:p>
                <w:tbl>
                  <w:tblPr>
                    <w:tblW w:type="dxa" w:w="8742"/>
                    <w:jc w:val="center"/>
                    <w:tblLayout w:type="fixed"/>
                    <w:tblLook w:firstColumn="1" w:firstRow="1" w:lastColumn="0" w:lastRow="0" w:noHBand="0" w:noVBand="1" w:val="04A0"/>
                  </w:tblPr>
                  <w:tblGrid>
                    <w:gridCol w:w="3009"/>
                    <w:gridCol w:w="3009"/>
                    <w:gridCol w:w="3009"/>
                  </w:tblGrid>
                  <w:tr>
                    <w:tc>
                      <w:tcPr>
                        <w:tcW w:type="dxa" w:w="3458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Owner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Due date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Date closed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</w:tr>
                </w:tbl>
                <w:p>
                  <w:pPr>
                    <w:keepNext w:val="0"/>
                    <w:keepLines/>
                    <w:spacing w:after="0" w:line="20" w:lineRule="exact"/>
                  </w:pPr>
                </w:p>
              </w:tc>
            </w:tr>
          </w:tbl>
          <w:p/>
        </w:tc>
      </w:tr>
    </w:tbl>
    <w:p>
      <w:pPr>
        <w:keepNext w:val="0"/>
        <w:keepLines w:val="0"/>
        <w:spacing w:before="0" w:after="60" w:line="240" w:lineRule="auto"/>
      </w:pP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rPr>
          <w:cantSplit/>
        </w:trPr>
        <w:tc>
          <w:tcPr>
            <w:tcW w:type="dxa" w:w="9026"/>
            <w:tcMar>
              <w:top w:w="0" w:type="dxa"/>
              <w:start w:w="0" w:type="dxa"/>
              <w:bottom w:w="0" w:type="dxa"/>
              <w:end w:w="0" w:type="dxa"/>
            </w:tcMar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/>
            </w:pPr>
          </w:p>
          <w:tbl>
            <w:tblPr>
              <w:tblW w:type="dxa" w:w="9026"/>
              <w:jc w:val="center"/>
              <w:tblLayout w:type="fixed"/>
              <w:tblLook w:firstColumn="1" w:firstRow="1" w:lastColumn="0" w:lastRow="0" w:noHBand="0" w:noVBand="1" w:val="04A0"/>
            </w:tblPr>
            <w:tblGrid>
              <w:gridCol w:w="9026"/>
            </w:tblGrid>
            <w:tr>
              <w:trPr>
                <w:cantSplit/>
              </w:trPr>
              <w:tc>
                <w:tcPr>
                  <w:tcW w:type="dxa" w:w="9026"/>
                  <w:tcMar>
                    <w:top w:w="65" w:type="dxa"/>
                    <w:start w:w="110" w:type="dxa"/>
                    <w:bottom w:w="65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2F75B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FFFFFF"/>
                      <w:sz w:val="17"/>
                    </w:rPr>
                    <w:t>G2  |  CLARIFICATION CONTROL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000000"/>
                      <w:sz w:val="18"/>
                    </w:rPr>
                    <w:t>Do not permit an unfair rewrite of a tender.</w:t>
                  </w:r>
                </w:p>
                <w:p>
                  <w:pPr>
                    <w:keepNext/>
                    <w:keepLines/>
                    <w:spacing w:before="0" w:after="0" w:line="240" w:lineRule="auto"/>
                  </w:pPr>
                  <w:r>
                    <w:rPr>
                      <w:rFonts w:ascii="Arial" w:hAnsi="Arial" w:eastAsia="Arial" w:cs="Arial"/>
                      <w:b/>
                      <w:i/>
                      <w:color w:val="1F4E78"/>
                      <w:sz w:val="15"/>
                    </w:rPr>
                    <w:t xml:space="preserve">Guidance: </w:t>
                  </w:r>
                  <w:r>
                    <w:rPr>
                      <w:rFonts w:ascii="Arial" w:hAnsi="Arial" w:eastAsia="Arial" w:cs="Arial"/>
                      <w:b w:val="0"/>
                      <w:i/>
                      <w:color w:val="666666"/>
                      <w:sz w:val="15"/>
                    </w:rPr>
                    <w:t>Clarify uncertainty without allowing a bidder to replace a poor response or materially re-price outside the rules.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F5F5F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6"/>
                    </w:rPr>
                    <w:t xml:space="preserve">STATUS   </w:t>
                  </w:r>
                  <w:r>
                    <w:rPr>
                      <w:rFonts w:ascii="Arial" w:hAnsi="Arial" w:eastAsia="Arial" w:cs="Arial"/>
                      <w:b w:val="0"/>
                      <w:i w:val="0"/>
                      <w:color w:val="000000"/>
                      <w:sz w:val="16"/>
                    </w:rPr>
                    <w:t>[ ] Not reviewed   [ ] Complete   [ ] Action required   [ ] Risk accepted   [ ] N/A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EVIDENCE / DECISION / NOTES</w:t>
                  </w:r>
                </w:p>
                <w:p>
                  <w:pPr>
                    <w:keepNext/>
                    <w:keepLines/>
                    <w:spacing w:before="10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  <w:p>
                  <w:pPr>
                    <w:keepNext/>
                    <w:keepLines/>
                    <w:spacing w:before="4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4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ACTION REQUIRED / NEXT STEP</w:t>
                  </w:r>
                </w:p>
                <w:p>
                  <w:pPr>
                    <w:keepNext/>
                    <w:keepLines/>
                    <w:spacing w:before="8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 w:val="0"/>
                    <w:keepLines/>
                    <w:spacing w:before="0" w:after="0" w:line="240" w:lineRule="auto"/>
                  </w:pPr>
                  <w:r/>
                </w:p>
                <w:tbl>
                  <w:tblPr>
                    <w:tblW w:type="dxa" w:w="8742"/>
                    <w:jc w:val="center"/>
                    <w:tblLayout w:type="fixed"/>
                    <w:tblLook w:firstColumn="1" w:firstRow="1" w:lastColumn="0" w:lastRow="0" w:noHBand="0" w:noVBand="1" w:val="04A0"/>
                  </w:tblPr>
                  <w:tblGrid>
                    <w:gridCol w:w="3009"/>
                    <w:gridCol w:w="3009"/>
                    <w:gridCol w:w="3009"/>
                  </w:tblGrid>
                  <w:tr>
                    <w:tc>
                      <w:tcPr>
                        <w:tcW w:type="dxa" w:w="3458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Owner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Due date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Date closed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</w:tr>
                </w:tbl>
                <w:p>
                  <w:pPr>
                    <w:keepNext w:val="0"/>
                    <w:keepLines/>
                    <w:spacing w:after="0" w:line="20" w:lineRule="exact"/>
                  </w:pPr>
                </w:p>
              </w:tc>
            </w:tr>
          </w:tbl>
          <w:p/>
        </w:tc>
      </w:tr>
    </w:tbl>
    <w:p>
      <w:pPr>
        <w:keepNext w:val="0"/>
        <w:keepLines w:val="0"/>
        <w:spacing w:before="0" w:after="60" w:line="240" w:lineRule="auto"/>
      </w:pP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rPr>
          <w:cantSplit/>
        </w:trPr>
        <w:tc>
          <w:tcPr>
            <w:tcW w:type="dxa" w:w="9026"/>
            <w:tcMar>
              <w:top w:w="0" w:type="dxa"/>
              <w:start w:w="0" w:type="dxa"/>
              <w:bottom w:w="0" w:type="dxa"/>
              <w:end w:w="0" w:type="dxa"/>
            </w:tcMar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/>
            </w:pPr>
          </w:p>
          <w:tbl>
            <w:tblPr>
              <w:tblW w:type="dxa" w:w="9026"/>
              <w:jc w:val="center"/>
              <w:tblLayout w:type="fixed"/>
              <w:tblLook w:firstColumn="1" w:firstRow="1" w:lastColumn="0" w:lastRow="0" w:noHBand="0" w:noVBand="1" w:val="04A0"/>
            </w:tblPr>
            <w:tblGrid>
              <w:gridCol w:w="9026"/>
            </w:tblGrid>
            <w:tr>
              <w:trPr>
                <w:cantSplit/>
              </w:trPr>
              <w:tc>
                <w:tcPr>
                  <w:tcW w:type="dxa" w:w="9026"/>
                  <w:tcMar>
                    <w:top w:w="65" w:type="dxa"/>
                    <w:start w:w="110" w:type="dxa"/>
                    <w:bottom w:w="65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2F75B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FFFFFF"/>
                      <w:sz w:val="17"/>
                    </w:rPr>
                    <w:t>G3  |  CLARIFICATION CONTROL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000000"/>
                      <w:sz w:val="18"/>
                    </w:rPr>
                    <w:t>Confirm every clarification response is authorised and incorporated into the final tender position.</w:t>
                  </w:r>
                </w:p>
                <w:p>
                  <w:pPr>
                    <w:keepNext/>
                    <w:keepLines/>
                    <w:spacing w:before="0" w:after="0" w:line="240" w:lineRule="auto"/>
                  </w:pPr>
                  <w:r>
                    <w:rPr>
                      <w:rFonts w:ascii="Arial" w:hAnsi="Arial" w:eastAsia="Arial" w:cs="Arial"/>
                      <w:b/>
                      <w:i/>
                      <w:color w:val="1F4E78"/>
                      <w:sz w:val="15"/>
                    </w:rPr>
                    <w:t xml:space="preserve">Guidance: </w:t>
                  </w:r>
                  <w:r>
                    <w:rPr>
                      <w:rFonts w:ascii="Arial" w:hAnsi="Arial" w:eastAsia="Arial" w:cs="Arial"/>
                      <w:b w:val="0"/>
                      <w:i/>
                      <w:color w:val="666666"/>
                      <w:sz w:val="15"/>
                    </w:rPr>
                    <w:t>Record date, responder, commercial effect, scope effect and any condition to include in the contract.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F5F5F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6"/>
                    </w:rPr>
                    <w:t xml:space="preserve">STATUS   </w:t>
                  </w:r>
                  <w:r>
                    <w:rPr>
                      <w:rFonts w:ascii="Arial" w:hAnsi="Arial" w:eastAsia="Arial" w:cs="Arial"/>
                      <w:b w:val="0"/>
                      <w:i w:val="0"/>
                      <w:color w:val="000000"/>
                      <w:sz w:val="16"/>
                    </w:rPr>
                    <w:t>[ ] Not reviewed   [ ] Complete   [ ] Action required   [ ] Risk accepted   [ ] N/A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EVIDENCE / DECISION / NOTES</w:t>
                  </w:r>
                </w:p>
                <w:p>
                  <w:pPr>
                    <w:keepNext/>
                    <w:keepLines/>
                    <w:spacing w:before="10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  <w:p>
                  <w:pPr>
                    <w:keepNext/>
                    <w:keepLines/>
                    <w:spacing w:before="4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4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ACTION REQUIRED / NEXT STEP</w:t>
                  </w:r>
                </w:p>
                <w:p>
                  <w:pPr>
                    <w:keepNext/>
                    <w:keepLines/>
                    <w:spacing w:before="8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 w:val="0"/>
                    <w:keepLines/>
                    <w:spacing w:before="0" w:after="0" w:line="240" w:lineRule="auto"/>
                  </w:pPr>
                  <w:r/>
                </w:p>
                <w:tbl>
                  <w:tblPr>
                    <w:tblW w:type="dxa" w:w="8742"/>
                    <w:jc w:val="center"/>
                    <w:tblLayout w:type="fixed"/>
                    <w:tblLook w:firstColumn="1" w:firstRow="1" w:lastColumn="0" w:lastRow="0" w:noHBand="0" w:noVBand="1" w:val="04A0"/>
                  </w:tblPr>
                  <w:tblGrid>
                    <w:gridCol w:w="3009"/>
                    <w:gridCol w:w="3009"/>
                    <w:gridCol w:w="3009"/>
                  </w:tblGrid>
                  <w:tr>
                    <w:tc>
                      <w:tcPr>
                        <w:tcW w:type="dxa" w:w="3458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Owner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Due date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Date closed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</w:tr>
                </w:tbl>
                <w:p>
                  <w:pPr>
                    <w:keepNext w:val="0"/>
                    <w:keepLines/>
                    <w:spacing w:after="0" w:line="20" w:lineRule="exact"/>
                  </w:pPr>
                </w:p>
              </w:tc>
            </w:tr>
          </w:tbl>
          <w:p/>
        </w:tc>
      </w:tr>
    </w:tbl>
    <w:p>
      <w:pPr>
        <w:keepNext w:val="0"/>
        <w:keepLines w:val="0"/>
        <w:spacing w:before="0" w:after="60" w:line="240" w:lineRule="auto"/>
      </w:pP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rPr>
          <w:cantSplit/>
        </w:trPr>
        <w:tc>
          <w:tcPr>
            <w:tcW w:type="dxa" w:w="9026"/>
            <w:tcMar>
              <w:top w:w="0" w:type="dxa"/>
              <w:start w:w="0" w:type="dxa"/>
              <w:bottom w:w="0" w:type="dxa"/>
              <w:end w:w="0" w:type="dxa"/>
            </w:tcMar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/>
            </w:pPr>
          </w:p>
          <w:tbl>
            <w:tblPr>
              <w:tblW w:type="dxa" w:w="9026"/>
              <w:jc w:val="center"/>
              <w:tblLayout w:type="fixed"/>
              <w:tblLook w:firstColumn="1" w:firstRow="1" w:lastColumn="0" w:lastRow="0" w:noHBand="0" w:noVBand="1" w:val="04A0"/>
            </w:tblPr>
            <w:tblGrid>
              <w:gridCol w:w="9026"/>
            </w:tblGrid>
            <w:tr>
              <w:trPr>
                <w:cantSplit/>
              </w:trPr>
              <w:tc>
                <w:tcPr>
                  <w:tcW w:type="dxa" w:w="9026"/>
                  <w:tcMar>
                    <w:top w:w="65" w:type="dxa"/>
                    <w:start w:w="110" w:type="dxa"/>
                    <w:bottom w:w="65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2F75B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FFFFFF"/>
                      <w:sz w:val="17"/>
                    </w:rPr>
                    <w:t>G4  |  CLARIFICATION CONTROL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000000"/>
                      <w:sz w:val="18"/>
                    </w:rPr>
                    <w:t>Close material exclusions, qualifications and assumptions before recommendation.</w:t>
                  </w:r>
                </w:p>
                <w:p>
                  <w:pPr>
                    <w:keepNext/>
                    <w:keepLines/>
                    <w:spacing w:before="0" w:after="0" w:line="240" w:lineRule="auto"/>
                  </w:pPr>
                  <w:r>
                    <w:rPr>
                      <w:rFonts w:ascii="Arial" w:hAnsi="Arial" w:eastAsia="Arial" w:cs="Arial"/>
                      <w:b/>
                      <w:i/>
                      <w:color w:val="1F4E78"/>
                      <w:sz w:val="15"/>
                    </w:rPr>
                    <w:t xml:space="preserve">Guidance: </w:t>
                  </w:r>
                  <w:r>
                    <w:rPr>
                      <w:rFonts w:ascii="Arial" w:hAnsi="Arial" w:eastAsia="Arial" w:cs="Arial"/>
                      <w:b w:val="0"/>
                      <w:i/>
                      <w:color w:val="666666"/>
                      <w:sz w:val="15"/>
                    </w:rPr>
                    <w:t>Do not defer fundamental uncertainty to a post-award negotiation unless the approved process allows and records it.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F5F5F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6"/>
                    </w:rPr>
                    <w:t xml:space="preserve">STATUS   </w:t>
                  </w:r>
                  <w:r>
                    <w:rPr>
                      <w:rFonts w:ascii="Arial" w:hAnsi="Arial" w:eastAsia="Arial" w:cs="Arial"/>
                      <w:b w:val="0"/>
                      <w:i w:val="0"/>
                      <w:color w:val="000000"/>
                      <w:sz w:val="16"/>
                    </w:rPr>
                    <w:t>[ ] Not reviewed   [ ] Complete   [ ] Action required   [ ] Risk accepted   [ ] N/A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EVIDENCE / DECISION / NOTES</w:t>
                  </w:r>
                </w:p>
                <w:p>
                  <w:pPr>
                    <w:keepNext/>
                    <w:keepLines/>
                    <w:spacing w:before="10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  <w:p>
                  <w:pPr>
                    <w:keepNext/>
                    <w:keepLines/>
                    <w:spacing w:before="4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4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ACTION REQUIRED / NEXT STEP</w:t>
                  </w:r>
                </w:p>
                <w:p>
                  <w:pPr>
                    <w:keepNext/>
                    <w:keepLines/>
                    <w:spacing w:before="8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 w:val="0"/>
                    <w:keepLines/>
                    <w:spacing w:before="0" w:after="0" w:line="240" w:lineRule="auto"/>
                  </w:pPr>
                  <w:r/>
                </w:p>
                <w:tbl>
                  <w:tblPr>
                    <w:tblW w:type="dxa" w:w="8742"/>
                    <w:jc w:val="center"/>
                    <w:tblLayout w:type="fixed"/>
                    <w:tblLook w:firstColumn="1" w:firstRow="1" w:lastColumn="0" w:lastRow="0" w:noHBand="0" w:noVBand="1" w:val="04A0"/>
                  </w:tblPr>
                  <w:tblGrid>
                    <w:gridCol w:w="3009"/>
                    <w:gridCol w:w="3009"/>
                    <w:gridCol w:w="3009"/>
                  </w:tblGrid>
                  <w:tr>
                    <w:tc>
                      <w:tcPr>
                        <w:tcW w:type="dxa" w:w="3458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Owner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Due date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Date closed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</w:tr>
                </w:tbl>
                <w:p>
                  <w:pPr>
                    <w:keepNext w:val="0"/>
                    <w:keepLines/>
                    <w:spacing w:after="0" w:line="20" w:lineRule="exact"/>
                  </w:pPr>
                </w:p>
              </w:tc>
            </w:tr>
          </w:tbl>
          <w:p/>
        </w:tc>
      </w:tr>
    </w:tbl>
    <w:p>
      <w:pPr>
        <w:keepNext w:val="0"/>
        <w:keepLines w:val="0"/>
        <w:spacing w:before="0" w:after="60" w:line="240" w:lineRule="auto"/>
      </w:pP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rPr>
          <w:cantSplit/>
        </w:trPr>
        <w:tc>
          <w:tcPr>
            <w:tcW w:type="dxa" w:w="9026"/>
            <w:tcMar>
              <w:top w:w="0" w:type="dxa"/>
              <w:start w:w="0" w:type="dxa"/>
              <w:bottom w:w="0" w:type="dxa"/>
              <w:end w:w="0" w:type="dxa"/>
            </w:tcMar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/>
            </w:pPr>
          </w:p>
          <w:tbl>
            <w:tblPr>
              <w:tblW w:type="dxa" w:w="9026"/>
              <w:jc w:val="center"/>
              <w:tblLayout w:type="fixed"/>
              <w:tblLook w:firstColumn="1" w:firstRow="1" w:lastColumn="0" w:lastRow="0" w:noHBand="0" w:noVBand="1" w:val="04A0"/>
            </w:tblPr>
            <w:tblGrid>
              <w:gridCol w:w="9026"/>
            </w:tblGrid>
            <w:tr>
              <w:trPr>
                <w:cantSplit/>
              </w:trPr>
              <w:tc>
                <w:tcPr>
                  <w:tcW w:type="dxa" w:w="9026"/>
                  <w:tcMar>
                    <w:top w:w="65" w:type="dxa"/>
                    <w:start w:w="110" w:type="dxa"/>
                    <w:bottom w:w="65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2F75B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FFFFFF"/>
                      <w:sz w:val="17"/>
                    </w:rPr>
                    <w:t>H1  |  SCORING AND VALUE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000000"/>
                      <w:sz w:val="18"/>
                    </w:rPr>
                    <w:t>Score only against the criteria issued with the tender.</w:t>
                  </w:r>
                </w:p>
                <w:p>
                  <w:pPr>
                    <w:keepNext/>
                    <w:keepLines/>
                    <w:spacing w:before="0" w:after="0" w:line="240" w:lineRule="auto"/>
                  </w:pPr>
                  <w:r>
                    <w:rPr>
                      <w:rFonts w:ascii="Arial" w:hAnsi="Arial" w:eastAsia="Arial" w:cs="Arial"/>
                      <w:b/>
                      <w:i/>
                      <w:color w:val="1F4E78"/>
                      <w:sz w:val="15"/>
                    </w:rPr>
                    <w:t xml:space="preserve">Guidance: </w:t>
                  </w:r>
                  <w:r>
                    <w:rPr>
                      <w:rFonts w:ascii="Arial" w:hAnsi="Arial" w:eastAsia="Arial" w:cs="Arial"/>
                      <w:b w:val="0"/>
                      <w:i/>
                      <w:color w:val="666666"/>
                      <w:sz w:val="15"/>
                    </w:rPr>
                    <w:t>Use evidence from the submission and clarifications, not reputation, preference or information unavailable to other bidders.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F5F5F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6"/>
                    </w:rPr>
                    <w:t xml:space="preserve">STATUS   </w:t>
                  </w:r>
                  <w:r>
                    <w:rPr>
                      <w:rFonts w:ascii="Arial" w:hAnsi="Arial" w:eastAsia="Arial" w:cs="Arial"/>
                      <w:b w:val="0"/>
                      <w:i w:val="0"/>
                      <w:color w:val="000000"/>
                      <w:sz w:val="16"/>
                    </w:rPr>
                    <w:t>[ ] Not reviewed   [ ] Complete   [ ] Action required   [ ] Risk accepted   [ ] N/A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EVIDENCE / DECISION / NOTES</w:t>
                  </w:r>
                </w:p>
                <w:p>
                  <w:pPr>
                    <w:keepNext/>
                    <w:keepLines/>
                    <w:spacing w:before="10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  <w:p>
                  <w:pPr>
                    <w:keepNext/>
                    <w:keepLines/>
                    <w:spacing w:before="4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4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ACTION REQUIRED / NEXT STEP</w:t>
                  </w:r>
                </w:p>
                <w:p>
                  <w:pPr>
                    <w:keepNext/>
                    <w:keepLines/>
                    <w:spacing w:before="8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 w:val="0"/>
                    <w:keepLines/>
                    <w:spacing w:before="0" w:after="0" w:line="240" w:lineRule="auto"/>
                  </w:pPr>
                  <w:r/>
                </w:p>
                <w:tbl>
                  <w:tblPr>
                    <w:tblW w:type="dxa" w:w="8742"/>
                    <w:jc w:val="center"/>
                    <w:tblLayout w:type="fixed"/>
                    <w:tblLook w:firstColumn="1" w:firstRow="1" w:lastColumn="0" w:lastRow="0" w:noHBand="0" w:noVBand="1" w:val="04A0"/>
                  </w:tblPr>
                  <w:tblGrid>
                    <w:gridCol w:w="3009"/>
                    <w:gridCol w:w="3009"/>
                    <w:gridCol w:w="3009"/>
                  </w:tblGrid>
                  <w:tr>
                    <w:tc>
                      <w:tcPr>
                        <w:tcW w:type="dxa" w:w="3458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Owner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Due date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Date closed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</w:tr>
                </w:tbl>
                <w:p>
                  <w:pPr>
                    <w:keepNext w:val="0"/>
                    <w:keepLines/>
                    <w:spacing w:after="0" w:line="20" w:lineRule="exact"/>
                  </w:pPr>
                </w:p>
              </w:tc>
            </w:tr>
          </w:tbl>
          <w:p/>
        </w:tc>
      </w:tr>
    </w:tbl>
    <w:p>
      <w:pPr>
        <w:keepNext w:val="0"/>
        <w:keepLines w:val="0"/>
        <w:spacing w:before="0" w:after="60" w:line="240" w:lineRule="auto"/>
      </w:pP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rPr>
          <w:cantSplit/>
        </w:trPr>
        <w:tc>
          <w:tcPr>
            <w:tcW w:type="dxa" w:w="9026"/>
            <w:tcMar>
              <w:top w:w="0" w:type="dxa"/>
              <w:start w:w="0" w:type="dxa"/>
              <w:bottom w:w="0" w:type="dxa"/>
              <w:end w:w="0" w:type="dxa"/>
            </w:tcMar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/>
            </w:pPr>
          </w:p>
          <w:tbl>
            <w:tblPr>
              <w:tblW w:type="dxa" w:w="9026"/>
              <w:jc w:val="center"/>
              <w:tblLayout w:type="fixed"/>
              <w:tblLook w:firstColumn="1" w:firstRow="1" w:lastColumn="0" w:lastRow="0" w:noHBand="0" w:noVBand="1" w:val="04A0"/>
            </w:tblPr>
            <w:tblGrid>
              <w:gridCol w:w="9026"/>
            </w:tblGrid>
            <w:tr>
              <w:trPr>
                <w:cantSplit/>
              </w:trPr>
              <w:tc>
                <w:tcPr>
                  <w:tcW w:type="dxa" w:w="9026"/>
                  <w:tcMar>
                    <w:top w:w="65" w:type="dxa"/>
                    <w:start w:w="110" w:type="dxa"/>
                    <w:bottom w:w="65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2F75B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FFFFFF"/>
                      <w:sz w:val="17"/>
                    </w:rPr>
                    <w:t>H2  |  SCORING AND VALUE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000000"/>
                      <w:sz w:val="18"/>
                    </w:rPr>
                    <w:t>Record evidence notes for every score.</w:t>
                  </w:r>
                </w:p>
                <w:p>
                  <w:pPr>
                    <w:keepNext/>
                    <w:keepLines/>
                    <w:spacing w:before="0" w:after="0" w:line="240" w:lineRule="auto"/>
                  </w:pPr>
                  <w:r>
                    <w:rPr>
                      <w:rFonts w:ascii="Arial" w:hAnsi="Arial" w:eastAsia="Arial" w:cs="Arial"/>
                      <w:b/>
                      <w:i/>
                      <w:color w:val="1F4E78"/>
                      <w:sz w:val="15"/>
                    </w:rPr>
                    <w:t xml:space="preserve">Guidance: </w:t>
                  </w:r>
                  <w:r>
                    <w:rPr>
                      <w:rFonts w:ascii="Arial" w:hAnsi="Arial" w:eastAsia="Arial" w:cs="Arial"/>
                      <w:b w:val="0"/>
                      <w:i/>
                      <w:color w:val="666666"/>
                      <w:sz w:val="15"/>
                    </w:rPr>
                    <w:t>A defensible score explains which response feature met or failed the descriptor.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F5F5F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6"/>
                    </w:rPr>
                    <w:t xml:space="preserve">STATUS   </w:t>
                  </w:r>
                  <w:r>
                    <w:rPr>
                      <w:rFonts w:ascii="Arial" w:hAnsi="Arial" w:eastAsia="Arial" w:cs="Arial"/>
                      <w:b w:val="0"/>
                      <w:i w:val="0"/>
                      <w:color w:val="000000"/>
                      <w:sz w:val="16"/>
                    </w:rPr>
                    <w:t>[ ] Not reviewed   [ ] Complete   [ ] Action required   [ ] Risk accepted   [ ] N/A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EVIDENCE / DECISION / NOTES</w:t>
                  </w:r>
                </w:p>
                <w:p>
                  <w:pPr>
                    <w:keepNext/>
                    <w:keepLines/>
                    <w:spacing w:before="10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  <w:p>
                  <w:pPr>
                    <w:keepNext/>
                    <w:keepLines/>
                    <w:spacing w:before="4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4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ACTION REQUIRED / NEXT STEP</w:t>
                  </w:r>
                </w:p>
                <w:p>
                  <w:pPr>
                    <w:keepNext/>
                    <w:keepLines/>
                    <w:spacing w:before="8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 w:val="0"/>
                    <w:keepLines/>
                    <w:spacing w:before="0" w:after="0" w:line="240" w:lineRule="auto"/>
                  </w:pPr>
                  <w:r/>
                </w:p>
                <w:tbl>
                  <w:tblPr>
                    <w:tblW w:type="dxa" w:w="8742"/>
                    <w:jc w:val="center"/>
                    <w:tblLayout w:type="fixed"/>
                    <w:tblLook w:firstColumn="1" w:firstRow="1" w:lastColumn="0" w:lastRow="0" w:noHBand="0" w:noVBand="1" w:val="04A0"/>
                  </w:tblPr>
                  <w:tblGrid>
                    <w:gridCol w:w="3009"/>
                    <w:gridCol w:w="3009"/>
                    <w:gridCol w:w="3009"/>
                  </w:tblGrid>
                  <w:tr>
                    <w:tc>
                      <w:tcPr>
                        <w:tcW w:type="dxa" w:w="3458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Owner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Due date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Date closed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</w:tr>
                </w:tbl>
                <w:p>
                  <w:pPr>
                    <w:keepNext w:val="0"/>
                    <w:keepLines/>
                    <w:spacing w:after="0" w:line="20" w:lineRule="exact"/>
                  </w:pPr>
                </w:p>
              </w:tc>
            </w:tr>
          </w:tbl>
          <w:p/>
        </w:tc>
      </w:tr>
    </w:tbl>
    <w:p>
      <w:pPr>
        <w:keepNext w:val="0"/>
        <w:keepLines w:val="0"/>
        <w:spacing w:before="0" w:after="60" w:line="240" w:lineRule="auto"/>
      </w:pP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rPr>
          <w:cantSplit/>
        </w:trPr>
        <w:tc>
          <w:tcPr>
            <w:tcW w:type="dxa" w:w="9026"/>
            <w:tcMar>
              <w:top w:w="0" w:type="dxa"/>
              <w:start w:w="0" w:type="dxa"/>
              <w:bottom w:w="0" w:type="dxa"/>
              <w:end w:w="0" w:type="dxa"/>
            </w:tcMar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/>
            </w:pPr>
          </w:p>
          <w:tbl>
            <w:tblPr>
              <w:tblW w:type="dxa" w:w="9026"/>
              <w:jc w:val="center"/>
              <w:tblLayout w:type="fixed"/>
              <w:tblLook w:firstColumn="1" w:firstRow="1" w:lastColumn="0" w:lastRow="0" w:noHBand="0" w:noVBand="1" w:val="04A0"/>
            </w:tblPr>
            <w:tblGrid>
              <w:gridCol w:w="9026"/>
            </w:tblGrid>
            <w:tr>
              <w:trPr>
                <w:cantSplit/>
              </w:trPr>
              <w:tc>
                <w:tcPr>
                  <w:tcW w:type="dxa" w:w="9026"/>
                  <w:tcMar>
                    <w:top w:w="65" w:type="dxa"/>
                    <w:start w:w="110" w:type="dxa"/>
                    <w:bottom w:w="65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2F75B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FFFFFF"/>
                      <w:sz w:val="17"/>
                    </w:rPr>
                    <w:t>H3  |  SCORING AND VALUE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000000"/>
                      <w:sz w:val="18"/>
                    </w:rPr>
                    <w:t>Moderate scores and record reasons for changes.</w:t>
                  </w:r>
                </w:p>
                <w:p>
                  <w:pPr>
                    <w:keepNext/>
                    <w:keepLines/>
                    <w:spacing w:before="0" w:after="0" w:line="240" w:lineRule="auto"/>
                  </w:pPr>
                  <w:r>
                    <w:rPr>
                      <w:rFonts w:ascii="Arial" w:hAnsi="Arial" w:eastAsia="Arial" w:cs="Arial"/>
                      <w:b/>
                      <w:i/>
                      <w:color w:val="1F4E78"/>
                      <w:sz w:val="15"/>
                    </w:rPr>
                    <w:t xml:space="preserve">Guidance: </w:t>
                  </w:r>
                  <w:r>
                    <w:rPr>
                      <w:rFonts w:ascii="Arial" w:hAnsi="Arial" w:eastAsia="Arial" w:cs="Arial"/>
                      <w:b w:val="0"/>
                      <w:i/>
                      <w:color w:val="666666"/>
                      <w:sz w:val="15"/>
                    </w:rPr>
                    <w:t>Resolve differences through evidence and retain the individual and moderated records.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F5F5F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6"/>
                    </w:rPr>
                    <w:t xml:space="preserve">STATUS   </w:t>
                  </w:r>
                  <w:r>
                    <w:rPr>
                      <w:rFonts w:ascii="Arial" w:hAnsi="Arial" w:eastAsia="Arial" w:cs="Arial"/>
                      <w:b w:val="0"/>
                      <w:i w:val="0"/>
                      <w:color w:val="000000"/>
                      <w:sz w:val="16"/>
                    </w:rPr>
                    <w:t>[ ] Not reviewed   [ ] Complete   [ ] Action required   [ ] Risk accepted   [ ] N/A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EVIDENCE / DECISION / NOTES</w:t>
                  </w:r>
                </w:p>
                <w:p>
                  <w:pPr>
                    <w:keepNext/>
                    <w:keepLines/>
                    <w:spacing w:before="10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  <w:p>
                  <w:pPr>
                    <w:keepNext/>
                    <w:keepLines/>
                    <w:spacing w:before="4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4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ACTION REQUIRED / NEXT STEP</w:t>
                  </w:r>
                </w:p>
                <w:p>
                  <w:pPr>
                    <w:keepNext/>
                    <w:keepLines/>
                    <w:spacing w:before="8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 w:val="0"/>
                    <w:keepLines/>
                    <w:spacing w:before="0" w:after="0" w:line="240" w:lineRule="auto"/>
                  </w:pPr>
                  <w:r/>
                </w:p>
                <w:tbl>
                  <w:tblPr>
                    <w:tblW w:type="dxa" w:w="8742"/>
                    <w:jc w:val="center"/>
                    <w:tblLayout w:type="fixed"/>
                    <w:tblLook w:firstColumn="1" w:firstRow="1" w:lastColumn="0" w:lastRow="0" w:noHBand="0" w:noVBand="1" w:val="04A0"/>
                  </w:tblPr>
                  <w:tblGrid>
                    <w:gridCol w:w="3009"/>
                    <w:gridCol w:w="3009"/>
                    <w:gridCol w:w="3009"/>
                  </w:tblGrid>
                  <w:tr>
                    <w:tc>
                      <w:tcPr>
                        <w:tcW w:type="dxa" w:w="3458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Owner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Due date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Date closed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</w:tr>
                </w:tbl>
                <w:p>
                  <w:pPr>
                    <w:keepNext w:val="0"/>
                    <w:keepLines/>
                    <w:spacing w:after="0" w:line="20" w:lineRule="exact"/>
                  </w:pPr>
                </w:p>
              </w:tc>
            </w:tr>
          </w:tbl>
          <w:p/>
        </w:tc>
      </w:tr>
    </w:tbl>
    <w:p>
      <w:pPr>
        <w:keepNext w:val="0"/>
        <w:keepLines w:val="0"/>
        <w:spacing w:before="0" w:after="60" w:line="240" w:lineRule="auto"/>
      </w:pP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rPr>
          <w:cantSplit/>
        </w:trPr>
        <w:tc>
          <w:tcPr>
            <w:tcW w:type="dxa" w:w="9026"/>
            <w:tcMar>
              <w:top w:w="0" w:type="dxa"/>
              <w:start w:w="0" w:type="dxa"/>
              <w:bottom w:w="0" w:type="dxa"/>
              <w:end w:w="0" w:type="dxa"/>
            </w:tcMar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/>
            </w:pPr>
          </w:p>
          <w:tbl>
            <w:tblPr>
              <w:tblW w:type="dxa" w:w="9026"/>
              <w:jc w:val="center"/>
              <w:tblLayout w:type="fixed"/>
              <w:tblLook w:firstColumn="1" w:firstRow="1" w:lastColumn="0" w:lastRow="0" w:noHBand="0" w:noVBand="1" w:val="04A0"/>
            </w:tblPr>
            <w:tblGrid>
              <w:gridCol w:w="9026"/>
            </w:tblGrid>
            <w:tr>
              <w:trPr>
                <w:cantSplit/>
              </w:trPr>
              <w:tc>
                <w:tcPr>
                  <w:tcW w:type="dxa" w:w="9026"/>
                  <w:tcMar>
                    <w:top w:w="65" w:type="dxa"/>
                    <w:start w:w="110" w:type="dxa"/>
                    <w:bottom w:w="65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2F75B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FFFFFF"/>
                      <w:sz w:val="17"/>
                    </w:rPr>
                    <w:t>H4  |  SCORING AND VALUE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000000"/>
                      <w:sz w:val="18"/>
                    </w:rPr>
                    <w:t>Review affordability against the authorised budget.</w:t>
                  </w:r>
                </w:p>
                <w:p>
                  <w:pPr>
                    <w:keepNext/>
                    <w:keepLines/>
                    <w:spacing w:before="0" w:after="0" w:line="240" w:lineRule="auto"/>
                  </w:pPr>
                  <w:r>
                    <w:rPr>
                      <w:rFonts w:ascii="Arial" w:hAnsi="Arial" w:eastAsia="Arial" w:cs="Arial"/>
                      <w:b/>
                      <w:i/>
                      <w:color w:val="1F4E78"/>
                      <w:sz w:val="15"/>
                    </w:rPr>
                    <w:t xml:space="preserve">Guidance: </w:t>
                  </w:r>
                  <w:r>
                    <w:rPr>
                      <w:rFonts w:ascii="Arial" w:hAnsi="Arial" w:eastAsia="Arial" w:cs="Arial"/>
                      <w:b w:val="0"/>
                      <w:i/>
                      <w:color w:val="666666"/>
                      <w:sz w:val="15"/>
                    </w:rPr>
                    <w:t>Include comparison adjustments, client costs, risk allowances, inflation, fees and likely post-tender scope changes.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F5F5F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6"/>
                    </w:rPr>
                    <w:t xml:space="preserve">STATUS   </w:t>
                  </w:r>
                  <w:r>
                    <w:rPr>
                      <w:rFonts w:ascii="Arial" w:hAnsi="Arial" w:eastAsia="Arial" w:cs="Arial"/>
                      <w:b w:val="0"/>
                      <w:i w:val="0"/>
                      <w:color w:val="000000"/>
                      <w:sz w:val="16"/>
                    </w:rPr>
                    <w:t>[ ] Not reviewed   [ ] Complete   [ ] Action required   [ ] Risk accepted   [ ] N/A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EVIDENCE / DECISION / NOTES</w:t>
                  </w:r>
                </w:p>
                <w:p>
                  <w:pPr>
                    <w:keepNext/>
                    <w:keepLines/>
                    <w:spacing w:before="10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  <w:p>
                  <w:pPr>
                    <w:keepNext/>
                    <w:keepLines/>
                    <w:spacing w:before="4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4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ACTION REQUIRED / NEXT STEP</w:t>
                  </w:r>
                </w:p>
                <w:p>
                  <w:pPr>
                    <w:keepNext/>
                    <w:keepLines/>
                    <w:spacing w:before="8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 w:val="0"/>
                    <w:keepLines/>
                    <w:spacing w:before="0" w:after="0" w:line="240" w:lineRule="auto"/>
                  </w:pPr>
                  <w:r/>
                </w:p>
                <w:tbl>
                  <w:tblPr>
                    <w:tblW w:type="dxa" w:w="8742"/>
                    <w:jc w:val="center"/>
                    <w:tblLayout w:type="fixed"/>
                    <w:tblLook w:firstColumn="1" w:firstRow="1" w:lastColumn="0" w:lastRow="0" w:noHBand="0" w:noVBand="1" w:val="04A0"/>
                  </w:tblPr>
                  <w:tblGrid>
                    <w:gridCol w:w="3009"/>
                    <w:gridCol w:w="3009"/>
                    <w:gridCol w:w="3009"/>
                  </w:tblGrid>
                  <w:tr>
                    <w:tc>
                      <w:tcPr>
                        <w:tcW w:type="dxa" w:w="3458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Owner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Due date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Date closed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</w:tr>
                </w:tbl>
                <w:p>
                  <w:pPr>
                    <w:keepNext w:val="0"/>
                    <w:keepLines/>
                    <w:spacing w:after="0" w:line="20" w:lineRule="exact"/>
                  </w:pPr>
                </w:p>
              </w:tc>
            </w:tr>
          </w:tbl>
          <w:p/>
        </w:tc>
      </w:tr>
    </w:tbl>
    <w:p>
      <w:pPr>
        <w:keepNext w:val="0"/>
        <w:keepLines w:val="0"/>
        <w:spacing w:before="0" w:after="60" w:line="240" w:lineRule="auto"/>
      </w:pP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rPr>
          <w:cantSplit/>
        </w:trPr>
        <w:tc>
          <w:tcPr>
            <w:tcW w:type="dxa" w:w="9026"/>
            <w:tcMar>
              <w:top w:w="0" w:type="dxa"/>
              <w:start w:w="0" w:type="dxa"/>
              <w:bottom w:w="0" w:type="dxa"/>
              <w:end w:w="0" w:type="dxa"/>
            </w:tcMar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/>
            </w:pPr>
          </w:p>
          <w:tbl>
            <w:tblPr>
              <w:tblW w:type="dxa" w:w="9026"/>
              <w:jc w:val="center"/>
              <w:tblLayout w:type="fixed"/>
              <w:tblLook w:firstColumn="1" w:firstRow="1" w:lastColumn="0" w:lastRow="0" w:noHBand="0" w:noVBand="1" w:val="04A0"/>
            </w:tblPr>
            <w:tblGrid>
              <w:gridCol w:w="9026"/>
            </w:tblGrid>
            <w:tr>
              <w:trPr>
                <w:cantSplit/>
              </w:trPr>
              <w:tc>
                <w:tcPr>
                  <w:tcW w:type="dxa" w:w="9026"/>
                  <w:tcMar>
                    <w:top w:w="65" w:type="dxa"/>
                    <w:start w:w="110" w:type="dxa"/>
                    <w:bottom w:w="65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2F75B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FFFFFF"/>
                      <w:sz w:val="17"/>
                    </w:rPr>
                    <w:t>H5  |  SCORING AND VALUE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000000"/>
                      <w:sz w:val="18"/>
                    </w:rPr>
                    <w:t>Assess delivery risk and confidence.</w:t>
                  </w:r>
                </w:p>
                <w:p>
                  <w:pPr>
                    <w:keepNext/>
                    <w:keepLines/>
                    <w:spacing w:before="0" w:after="0" w:line="240" w:lineRule="auto"/>
                  </w:pPr>
                  <w:r>
                    <w:rPr>
                      <w:rFonts w:ascii="Arial" w:hAnsi="Arial" w:eastAsia="Arial" w:cs="Arial"/>
                      <w:b/>
                      <w:i/>
                      <w:color w:val="1F4E78"/>
                      <w:sz w:val="15"/>
                    </w:rPr>
                    <w:t xml:space="preserve">Guidance: </w:t>
                  </w:r>
                  <w:r>
                    <w:rPr>
                      <w:rFonts w:ascii="Arial" w:hAnsi="Arial" w:eastAsia="Arial" w:cs="Arial"/>
                      <w:b w:val="0"/>
                      <w:i/>
                      <w:color w:val="666666"/>
                      <w:sz w:val="15"/>
                    </w:rPr>
                    <w:t>Consider programme credibility, resources, supply chain, exclusions, financial standing, quality and operational impact.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F5F5F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6"/>
                    </w:rPr>
                    <w:t xml:space="preserve">STATUS   </w:t>
                  </w:r>
                  <w:r>
                    <w:rPr>
                      <w:rFonts w:ascii="Arial" w:hAnsi="Arial" w:eastAsia="Arial" w:cs="Arial"/>
                      <w:b w:val="0"/>
                      <w:i w:val="0"/>
                      <w:color w:val="000000"/>
                      <w:sz w:val="16"/>
                    </w:rPr>
                    <w:t>[ ] Not reviewed   [ ] Complete   [ ] Action required   [ ] Risk accepted   [ ] N/A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EVIDENCE / DECISION / NOTES</w:t>
                  </w:r>
                </w:p>
                <w:p>
                  <w:pPr>
                    <w:keepNext/>
                    <w:keepLines/>
                    <w:spacing w:before="10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  <w:p>
                  <w:pPr>
                    <w:keepNext/>
                    <w:keepLines/>
                    <w:spacing w:before="4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4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ACTION REQUIRED / NEXT STEP</w:t>
                  </w:r>
                </w:p>
                <w:p>
                  <w:pPr>
                    <w:keepNext/>
                    <w:keepLines/>
                    <w:spacing w:before="8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 w:val="0"/>
                    <w:keepLines/>
                    <w:spacing w:before="0" w:after="0" w:line="240" w:lineRule="auto"/>
                  </w:pPr>
                  <w:r/>
                </w:p>
                <w:tbl>
                  <w:tblPr>
                    <w:tblW w:type="dxa" w:w="8742"/>
                    <w:jc w:val="center"/>
                    <w:tblLayout w:type="fixed"/>
                    <w:tblLook w:firstColumn="1" w:firstRow="1" w:lastColumn="0" w:lastRow="0" w:noHBand="0" w:noVBand="1" w:val="04A0"/>
                  </w:tblPr>
                  <w:tblGrid>
                    <w:gridCol w:w="3009"/>
                    <w:gridCol w:w="3009"/>
                    <w:gridCol w:w="3009"/>
                  </w:tblGrid>
                  <w:tr>
                    <w:tc>
                      <w:tcPr>
                        <w:tcW w:type="dxa" w:w="3458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Owner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Due date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Date closed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</w:tr>
                </w:tbl>
                <w:p>
                  <w:pPr>
                    <w:keepNext w:val="0"/>
                    <w:keepLines/>
                    <w:spacing w:after="0" w:line="20" w:lineRule="exact"/>
                  </w:pPr>
                </w:p>
              </w:tc>
            </w:tr>
          </w:tbl>
          <w:p/>
        </w:tc>
      </w:tr>
    </w:tbl>
    <w:p>
      <w:pPr>
        <w:keepNext w:val="0"/>
        <w:keepLines w:val="0"/>
        <w:spacing w:before="0" w:after="60" w:line="240" w:lineRule="auto"/>
      </w:pP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rPr>
          <w:cantSplit/>
        </w:trPr>
        <w:tc>
          <w:tcPr>
            <w:tcW w:type="dxa" w:w="9026"/>
            <w:tcMar>
              <w:top w:w="0" w:type="dxa"/>
              <w:start w:w="0" w:type="dxa"/>
              <w:bottom w:w="0" w:type="dxa"/>
              <w:end w:w="0" w:type="dxa"/>
            </w:tcMar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/>
            </w:pPr>
          </w:p>
          <w:tbl>
            <w:tblPr>
              <w:tblW w:type="dxa" w:w="9026"/>
              <w:jc w:val="center"/>
              <w:tblLayout w:type="fixed"/>
              <w:tblLook w:firstColumn="1" w:firstRow="1" w:lastColumn="0" w:lastRow="0" w:noHBand="0" w:noVBand="1" w:val="04A0"/>
            </w:tblPr>
            <w:tblGrid>
              <w:gridCol w:w="9026"/>
            </w:tblGrid>
            <w:tr>
              <w:trPr>
                <w:cantSplit/>
              </w:trPr>
              <w:tc>
                <w:tcPr>
                  <w:tcW w:type="dxa" w:w="9026"/>
                  <w:tcMar>
                    <w:top w:w="65" w:type="dxa"/>
                    <w:start w:w="110" w:type="dxa"/>
                    <w:bottom w:w="65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2F75B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FFFFFF"/>
                      <w:sz w:val="17"/>
                    </w:rPr>
                    <w:t>H6  |  SCORING AND VALUE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000000"/>
                      <w:sz w:val="18"/>
                    </w:rPr>
                    <w:t>Consider whole-life value and operating consequences.</w:t>
                  </w:r>
                </w:p>
                <w:p>
                  <w:pPr>
                    <w:keepNext/>
                    <w:keepLines/>
                    <w:spacing w:before="0" w:after="0" w:line="240" w:lineRule="auto"/>
                  </w:pPr>
                  <w:r>
                    <w:rPr>
                      <w:rFonts w:ascii="Arial" w:hAnsi="Arial" w:eastAsia="Arial" w:cs="Arial"/>
                      <w:b/>
                      <w:i/>
                      <w:color w:val="1F4E78"/>
                      <w:sz w:val="15"/>
                    </w:rPr>
                    <w:t xml:space="preserve">Guidance: </w:t>
                  </w:r>
                  <w:r>
                    <w:rPr>
                      <w:rFonts w:ascii="Arial" w:hAnsi="Arial" w:eastAsia="Arial" w:cs="Arial"/>
                      <w:b w:val="0"/>
                      <w:i/>
                      <w:color w:val="666666"/>
                      <w:sz w:val="15"/>
                    </w:rPr>
                    <w:t>A higher initial price may offer better durability, energy, maintenance, support or replacement value.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F5F5F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6"/>
                    </w:rPr>
                    <w:t xml:space="preserve">STATUS   </w:t>
                  </w:r>
                  <w:r>
                    <w:rPr>
                      <w:rFonts w:ascii="Arial" w:hAnsi="Arial" w:eastAsia="Arial" w:cs="Arial"/>
                      <w:b w:val="0"/>
                      <w:i w:val="0"/>
                      <w:color w:val="000000"/>
                      <w:sz w:val="16"/>
                    </w:rPr>
                    <w:t>[ ] Not reviewed   [ ] Complete   [ ] Action required   [ ] Risk accepted   [ ] N/A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EVIDENCE / DECISION / NOTES</w:t>
                  </w:r>
                </w:p>
                <w:p>
                  <w:pPr>
                    <w:keepNext/>
                    <w:keepLines/>
                    <w:spacing w:before="10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  <w:p>
                  <w:pPr>
                    <w:keepNext/>
                    <w:keepLines/>
                    <w:spacing w:before="4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4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ACTION REQUIRED / NEXT STEP</w:t>
                  </w:r>
                </w:p>
                <w:p>
                  <w:pPr>
                    <w:keepNext/>
                    <w:keepLines/>
                    <w:spacing w:before="8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 w:val="0"/>
                    <w:keepLines/>
                    <w:spacing w:before="0" w:after="0" w:line="240" w:lineRule="auto"/>
                  </w:pPr>
                  <w:r/>
                </w:p>
                <w:tbl>
                  <w:tblPr>
                    <w:tblW w:type="dxa" w:w="8742"/>
                    <w:jc w:val="center"/>
                    <w:tblLayout w:type="fixed"/>
                    <w:tblLook w:firstColumn="1" w:firstRow="1" w:lastColumn="0" w:lastRow="0" w:noHBand="0" w:noVBand="1" w:val="04A0"/>
                  </w:tblPr>
                  <w:tblGrid>
                    <w:gridCol w:w="3009"/>
                    <w:gridCol w:w="3009"/>
                    <w:gridCol w:w="3009"/>
                  </w:tblGrid>
                  <w:tr>
                    <w:tc>
                      <w:tcPr>
                        <w:tcW w:type="dxa" w:w="3458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Owner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Due date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Date closed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</w:tr>
                </w:tbl>
                <w:p>
                  <w:pPr>
                    <w:keepNext w:val="0"/>
                    <w:keepLines/>
                    <w:spacing w:after="0" w:line="20" w:lineRule="exact"/>
                  </w:pPr>
                </w:p>
              </w:tc>
            </w:tr>
          </w:tbl>
          <w:p/>
        </w:tc>
      </w:tr>
    </w:tbl>
    <w:p>
      <w:pPr>
        <w:keepNext w:val="0"/>
        <w:keepLines w:val="0"/>
        <w:spacing w:before="0" w:after="60" w:line="240" w:lineRule="auto"/>
      </w:pP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rPr>
          <w:cantSplit/>
        </w:trPr>
        <w:tc>
          <w:tcPr>
            <w:tcW w:type="dxa" w:w="9026"/>
            <w:tcMar>
              <w:top w:w="0" w:type="dxa"/>
              <w:start w:w="0" w:type="dxa"/>
              <w:bottom w:w="0" w:type="dxa"/>
              <w:end w:w="0" w:type="dxa"/>
            </w:tcMar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/>
            </w:pPr>
          </w:p>
          <w:tbl>
            <w:tblPr>
              <w:tblW w:type="dxa" w:w="9026"/>
              <w:jc w:val="center"/>
              <w:tblLayout w:type="fixed"/>
              <w:tblLook w:firstColumn="1" w:firstRow="1" w:lastColumn="0" w:lastRow="0" w:noHBand="0" w:noVBand="1" w:val="04A0"/>
            </w:tblPr>
            <w:tblGrid>
              <w:gridCol w:w="9026"/>
            </w:tblGrid>
            <w:tr>
              <w:trPr>
                <w:cantSplit/>
              </w:trPr>
              <w:tc>
                <w:tcPr>
                  <w:tcW w:type="dxa" w:w="9026"/>
                  <w:tcMar>
                    <w:top w:w="65" w:type="dxa"/>
                    <w:start w:w="110" w:type="dxa"/>
                    <w:bottom w:w="65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2F75B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FFFFFF"/>
                      <w:sz w:val="17"/>
                    </w:rPr>
                    <w:t>H7  |  SCORING AND VALUE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000000"/>
                      <w:sz w:val="18"/>
                    </w:rPr>
                    <w:t>Complete reference, financial and due-diligence checks proportionately.</w:t>
                  </w:r>
                </w:p>
                <w:p>
                  <w:pPr>
                    <w:keepNext/>
                    <w:keepLines/>
                    <w:spacing w:before="0" w:after="0" w:line="240" w:lineRule="auto"/>
                  </w:pPr>
                  <w:r>
                    <w:rPr>
                      <w:rFonts w:ascii="Arial" w:hAnsi="Arial" w:eastAsia="Arial" w:cs="Arial"/>
                      <w:b/>
                      <w:i/>
                      <w:color w:val="1F4E78"/>
                      <w:sz w:val="15"/>
                    </w:rPr>
                    <w:t xml:space="preserve">Guidance: </w:t>
                  </w:r>
                  <w:r>
                    <w:rPr>
                      <w:rFonts w:ascii="Arial" w:hAnsi="Arial" w:eastAsia="Arial" w:cs="Arial"/>
                      <w:b w:val="0"/>
                      <w:i/>
                      <w:color w:val="666666"/>
                      <w:sz w:val="15"/>
                    </w:rPr>
                    <w:t>Confirm current information and investigate material warning signs before award.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F5F5F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6"/>
                    </w:rPr>
                    <w:t xml:space="preserve">STATUS   </w:t>
                  </w:r>
                  <w:r>
                    <w:rPr>
                      <w:rFonts w:ascii="Arial" w:hAnsi="Arial" w:eastAsia="Arial" w:cs="Arial"/>
                      <w:b w:val="0"/>
                      <w:i w:val="0"/>
                      <w:color w:val="000000"/>
                      <w:sz w:val="16"/>
                    </w:rPr>
                    <w:t>[ ] Not reviewed   [ ] Complete   [ ] Action required   [ ] Risk accepted   [ ] N/A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EVIDENCE / DECISION / NOTES</w:t>
                  </w:r>
                </w:p>
                <w:p>
                  <w:pPr>
                    <w:keepNext/>
                    <w:keepLines/>
                    <w:spacing w:before="10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  <w:p>
                  <w:pPr>
                    <w:keepNext/>
                    <w:keepLines/>
                    <w:spacing w:before="4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4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ACTION REQUIRED / NEXT STEP</w:t>
                  </w:r>
                </w:p>
                <w:p>
                  <w:pPr>
                    <w:keepNext/>
                    <w:keepLines/>
                    <w:spacing w:before="8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 w:val="0"/>
                    <w:keepLines/>
                    <w:spacing w:before="0" w:after="0" w:line="240" w:lineRule="auto"/>
                  </w:pPr>
                  <w:r/>
                </w:p>
                <w:tbl>
                  <w:tblPr>
                    <w:tblW w:type="dxa" w:w="8742"/>
                    <w:jc w:val="center"/>
                    <w:tblLayout w:type="fixed"/>
                    <w:tblLook w:firstColumn="1" w:firstRow="1" w:lastColumn="0" w:lastRow="0" w:noHBand="0" w:noVBand="1" w:val="04A0"/>
                  </w:tblPr>
                  <w:tblGrid>
                    <w:gridCol w:w="3009"/>
                    <w:gridCol w:w="3009"/>
                    <w:gridCol w:w="3009"/>
                  </w:tblGrid>
                  <w:tr>
                    <w:tc>
                      <w:tcPr>
                        <w:tcW w:type="dxa" w:w="3458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Owner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Due date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Date closed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</w:tr>
                </w:tbl>
                <w:p>
                  <w:pPr>
                    <w:keepNext w:val="0"/>
                    <w:keepLines/>
                    <w:spacing w:after="0" w:line="20" w:lineRule="exact"/>
                  </w:pPr>
                </w:p>
              </w:tc>
            </w:tr>
          </w:tbl>
          <w:p/>
        </w:tc>
      </w:tr>
    </w:tbl>
    <w:p>
      <w:pPr>
        <w:keepNext w:val="0"/>
        <w:keepLines w:val="0"/>
        <w:spacing w:before="0" w:after="60" w:line="240" w:lineRule="auto"/>
      </w:pP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rPr>
          <w:cantSplit/>
        </w:trPr>
        <w:tc>
          <w:tcPr>
            <w:tcW w:type="dxa" w:w="9026"/>
            <w:tcMar>
              <w:top w:w="0" w:type="dxa"/>
              <w:start w:w="0" w:type="dxa"/>
              <w:bottom w:w="0" w:type="dxa"/>
              <w:end w:w="0" w:type="dxa"/>
            </w:tcMar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/>
            </w:pPr>
          </w:p>
          <w:tbl>
            <w:tblPr>
              <w:tblW w:type="dxa" w:w="9026"/>
              <w:jc w:val="center"/>
              <w:tblLayout w:type="fixed"/>
              <w:tblLook w:firstColumn="1" w:firstRow="1" w:lastColumn="0" w:lastRow="0" w:noHBand="0" w:noVBand="1" w:val="04A0"/>
            </w:tblPr>
            <w:tblGrid>
              <w:gridCol w:w="9026"/>
            </w:tblGrid>
            <w:tr>
              <w:trPr>
                <w:cantSplit/>
              </w:trPr>
              <w:tc>
                <w:tcPr>
                  <w:tcW w:type="dxa" w:w="9026"/>
                  <w:tcMar>
                    <w:top w:w="65" w:type="dxa"/>
                    <w:start w:w="110" w:type="dxa"/>
                    <w:bottom w:w="65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2F75B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FFFFFF"/>
                      <w:sz w:val="17"/>
                    </w:rPr>
                    <w:t>I1  |  RECOMMENDATION AND AWARD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000000"/>
                      <w:sz w:val="18"/>
                    </w:rPr>
                    <w:t>Prepare a clear tender recommendation.</w:t>
                  </w:r>
                </w:p>
                <w:p>
                  <w:pPr>
                    <w:keepNext/>
                    <w:keepLines/>
                    <w:spacing w:before="0" w:after="0" w:line="240" w:lineRule="auto"/>
                  </w:pPr>
                  <w:r>
                    <w:rPr>
                      <w:rFonts w:ascii="Arial" w:hAnsi="Arial" w:eastAsia="Arial" w:cs="Arial"/>
                      <w:b/>
                      <w:i/>
                      <w:color w:val="1F4E78"/>
                      <w:sz w:val="15"/>
                    </w:rPr>
                    <w:t xml:space="preserve">Guidance: </w:t>
                  </w:r>
                  <w:r>
                    <w:rPr>
                      <w:rFonts w:ascii="Arial" w:hAnsi="Arial" w:eastAsia="Arial" w:cs="Arial"/>
                      <w:b w:val="0"/>
                      <w:i/>
                      <w:color w:val="666666"/>
                      <w:sz w:val="15"/>
                    </w:rPr>
                    <w:t>Show original and adjusted prices, scores, key risks, clarifications, conditions and why the preferred tender offers best overall value.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F5F5F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6"/>
                    </w:rPr>
                    <w:t xml:space="preserve">STATUS   </w:t>
                  </w:r>
                  <w:r>
                    <w:rPr>
                      <w:rFonts w:ascii="Arial" w:hAnsi="Arial" w:eastAsia="Arial" w:cs="Arial"/>
                      <w:b w:val="0"/>
                      <w:i w:val="0"/>
                      <w:color w:val="000000"/>
                      <w:sz w:val="16"/>
                    </w:rPr>
                    <w:t>[ ] Not reviewed   [ ] Complete   [ ] Action required   [ ] Risk accepted   [ ] N/A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EVIDENCE / DECISION / NOTES</w:t>
                  </w:r>
                </w:p>
                <w:p>
                  <w:pPr>
                    <w:keepNext/>
                    <w:keepLines/>
                    <w:spacing w:before="10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  <w:p>
                  <w:pPr>
                    <w:keepNext/>
                    <w:keepLines/>
                    <w:spacing w:before="4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4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ACTION REQUIRED / NEXT STEP</w:t>
                  </w:r>
                </w:p>
                <w:p>
                  <w:pPr>
                    <w:keepNext/>
                    <w:keepLines/>
                    <w:spacing w:before="8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 w:val="0"/>
                    <w:keepLines/>
                    <w:spacing w:before="0" w:after="0" w:line="240" w:lineRule="auto"/>
                  </w:pPr>
                  <w:r/>
                </w:p>
                <w:tbl>
                  <w:tblPr>
                    <w:tblW w:type="dxa" w:w="8742"/>
                    <w:jc w:val="center"/>
                    <w:tblLayout w:type="fixed"/>
                    <w:tblLook w:firstColumn="1" w:firstRow="1" w:lastColumn="0" w:lastRow="0" w:noHBand="0" w:noVBand="1" w:val="04A0"/>
                  </w:tblPr>
                  <w:tblGrid>
                    <w:gridCol w:w="3009"/>
                    <w:gridCol w:w="3009"/>
                    <w:gridCol w:w="3009"/>
                  </w:tblGrid>
                  <w:tr>
                    <w:tc>
                      <w:tcPr>
                        <w:tcW w:type="dxa" w:w="3458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Owner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Due date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Date closed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</w:tr>
                </w:tbl>
                <w:p>
                  <w:pPr>
                    <w:keepNext w:val="0"/>
                    <w:keepLines/>
                    <w:spacing w:after="0" w:line="20" w:lineRule="exact"/>
                  </w:pPr>
                </w:p>
              </w:tc>
            </w:tr>
          </w:tbl>
          <w:p/>
        </w:tc>
      </w:tr>
    </w:tbl>
    <w:p>
      <w:pPr>
        <w:keepNext w:val="0"/>
        <w:keepLines w:val="0"/>
        <w:spacing w:before="0" w:after="60" w:line="240" w:lineRule="auto"/>
      </w:pP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rPr>
          <w:cantSplit/>
        </w:trPr>
        <w:tc>
          <w:tcPr>
            <w:tcW w:type="dxa" w:w="9026"/>
            <w:tcMar>
              <w:top w:w="0" w:type="dxa"/>
              <w:start w:w="0" w:type="dxa"/>
              <w:bottom w:w="0" w:type="dxa"/>
              <w:end w:w="0" w:type="dxa"/>
            </w:tcMar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/>
            </w:pPr>
          </w:p>
          <w:tbl>
            <w:tblPr>
              <w:tblW w:type="dxa" w:w="9026"/>
              <w:jc w:val="center"/>
              <w:tblLayout w:type="fixed"/>
              <w:tblLook w:firstColumn="1" w:firstRow="1" w:lastColumn="0" w:lastRow="0" w:noHBand="0" w:noVBand="1" w:val="04A0"/>
            </w:tblPr>
            <w:tblGrid>
              <w:gridCol w:w="9026"/>
            </w:tblGrid>
            <w:tr>
              <w:trPr>
                <w:cantSplit/>
              </w:trPr>
              <w:tc>
                <w:tcPr>
                  <w:tcW w:type="dxa" w:w="9026"/>
                  <w:tcMar>
                    <w:top w:w="65" w:type="dxa"/>
                    <w:start w:w="110" w:type="dxa"/>
                    <w:bottom w:w="65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2F75B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FFFFFF"/>
                      <w:sz w:val="17"/>
                    </w:rPr>
                    <w:t>I2  |  RECOMMENDATION AND AWARD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000000"/>
                      <w:sz w:val="18"/>
                    </w:rPr>
                    <w:t>Confirm the preferred tender remains valid and deliverable.</w:t>
                  </w:r>
                </w:p>
                <w:p>
                  <w:pPr>
                    <w:keepNext/>
                    <w:keepLines/>
                    <w:spacing w:before="0" w:after="0" w:line="240" w:lineRule="auto"/>
                  </w:pPr>
                  <w:r>
                    <w:rPr>
                      <w:rFonts w:ascii="Arial" w:hAnsi="Arial" w:eastAsia="Arial" w:cs="Arial"/>
                      <w:b/>
                      <w:i/>
                      <w:color w:val="1F4E78"/>
                      <w:sz w:val="15"/>
                    </w:rPr>
                    <w:t xml:space="preserve">Guidance: </w:t>
                  </w:r>
                  <w:r>
                    <w:rPr>
                      <w:rFonts w:ascii="Arial" w:hAnsi="Arial" w:eastAsia="Arial" w:cs="Arial"/>
                      <w:b w:val="0"/>
                      <w:i/>
                      <w:color w:val="666666"/>
                      <w:sz w:val="15"/>
                    </w:rPr>
                    <w:t>Reconfirm key personnel, programme, scope and price before seeking approval.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F5F5F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6"/>
                    </w:rPr>
                    <w:t xml:space="preserve">STATUS   </w:t>
                  </w:r>
                  <w:r>
                    <w:rPr>
                      <w:rFonts w:ascii="Arial" w:hAnsi="Arial" w:eastAsia="Arial" w:cs="Arial"/>
                      <w:b w:val="0"/>
                      <w:i w:val="0"/>
                      <w:color w:val="000000"/>
                      <w:sz w:val="16"/>
                    </w:rPr>
                    <w:t>[ ] Not reviewed   [ ] Complete   [ ] Action required   [ ] Risk accepted   [ ] N/A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EVIDENCE / DECISION / NOTES</w:t>
                  </w:r>
                </w:p>
                <w:p>
                  <w:pPr>
                    <w:keepNext/>
                    <w:keepLines/>
                    <w:spacing w:before="10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  <w:p>
                  <w:pPr>
                    <w:keepNext/>
                    <w:keepLines/>
                    <w:spacing w:before="4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4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ACTION REQUIRED / NEXT STEP</w:t>
                  </w:r>
                </w:p>
                <w:p>
                  <w:pPr>
                    <w:keepNext/>
                    <w:keepLines/>
                    <w:spacing w:before="8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 w:val="0"/>
                    <w:keepLines/>
                    <w:spacing w:before="0" w:after="0" w:line="240" w:lineRule="auto"/>
                  </w:pPr>
                  <w:r/>
                </w:p>
                <w:tbl>
                  <w:tblPr>
                    <w:tblW w:type="dxa" w:w="8742"/>
                    <w:jc w:val="center"/>
                    <w:tblLayout w:type="fixed"/>
                    <w:tblLook w:firstColumn="1" w:firstRow="1" w:lastColumn="0" w:lastRow="0" w:noHBand="0" w:noVBand="1" w:val="04A0"/>
                  </w:tblPr>
                  <w:tblGrid>
                    <w:gridCol w:w="3009"/>
                    <w:gridCol w:w="3009"/>
                    <w:gridCol w:w="3009"/>
                  </w:tblGrid>
                  <w:tr>
                    <w:tc>
                      <w:tcPr>
                        <w:tcW w:type="dxa" w:w="3458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Owner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Due date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Date closed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</w:tr>
                </w:tbl>
                <w:p>
                  <w:pPr>
                    <w:keepNext w:val="0"/>
                    <w:keepLines/>
                    <w:spacing w:after="0" w:line="20" w:lineRule="exact"/>
                  </w:pPr>
                </w:p>
              </w:tc>
            </w:tr>
          </w:tbl>
          <w:p/>
        </w:tc>
      </w:tr>
    </w:tbl>
    <w:p>
      <w:pPr>
        <w:keepNext w:val="0"/>
        <w:keepLines w:val="0"/>
        <w:spacing w:before="0" w:after="60" w:line="240" w:lineRule="auto"/>
      </w:pP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rPr>
          <w:cantSplit/>
        </w:trPr>
        <w:tc>
          <w:tcPr>
            <w:tcW w:type="dxa" w:w="9026"/>
            <w:tcMar>
              <w:top w:w="0" w:type="dxa"/>
              <w:start w:w="0" w:type="dxa"/>
              <w:bottom w:w="0" w:type="dxa"/>
              <w:end w:w="0" w:type="dxa"/>
            </w:tcMar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/>
            </w:pPr>
          </w:p>
          <w:tbl>
            <w:tblPr>
              <w:tblW w:type="dxa" w:w="9026"/>
              <w:jc w:val="center"/>
              <w:tblLayout w:type="fixed"/>
              <w:tblLook w:firstColumn="1" w:firstRow="1" w:lastColumn="0" w:lastRow="0" w:noHBand="0" w:noVBand="1" w:val="04A0"/>
            </w:tblPr>
            <w:tblGrid>
              <w:gridCol w:w="9026"/>
            </w:tblGrid>
            <w:tr>
              <w:trPr>
                <w:cantSplit/>
              </w:trPr>
              <w:tc>
                <w:tcPr>
                  <w:tcW w:type="dxa" w:w="9026"/>
                  <w:tcMar>
                    <w:top w:w="65" w:type="dxa"/>
                    <w:start w:w="110" w:type="dxa"/>
                    <w:bottom w:w="65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2F75B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FFFFFF"/>
                      <w:sz w:val="17"/>
                    </w:rPr>
                    <w:t>I3  |  RECOMMENDATION AND AWARD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000000"/>
                      <w:sz w:val="18"/>
                    </w:rPr>
                    <w:t>Obtain the required internal approval.</w:t>
                  </w:r>
                </w:p>
                <w:p>
                  <w:pPr>
                    <w:keepNext/>
                    <w:keepLines/>
                    <w:spacing w:before="0" w:after="0" w:line="240" w:lineRule="auto"/>
                  </w:pPr>
                  <w:r>
                    <w:rPr>
                      <w:rFonts w:ascii="Arial" w:hAnsi="Arial" w:eastAsia="Arial" w:cs="Arial"/>
                      <w:b/>
                      <w:i/>
                      <w:color w:val="1F4E78"/>
                      <w:sz w:val="15"/>
                    </w:rPr>
                    <w:t xml:space="preserve">Guidance: </w:t>
                  </w:r>
                  <w:r>
                    <w:rPr>
                      <w:rFonts w:ascii="Arial" w:hAnsi="Arial" w:eastAsia="Arial" w:cs="Arial"/>
                      <w:b w:val="0"/>
                      <w:i/>
                      <w:color w:val="666666"/>
                      <w:sz w:val="15"/>
                    </w:rPr>
                    <w:t>Retain delegated authority, funding confirmation, conflicts declarations and procurement or legal review.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F5F5F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6"/>
                    </w:rPr>
                    <w:t xml:space="preserve">STATUS   </w:t>
                  </w:r>
                  <w:r>
                    <w:rPr>
                      <w:rFonts w:ascii="Arial" w:hAnsi="Arial" w:eastAsia="Arial" w:cs="Arial"/>
                      <w:b w:val="0"/>
                      <w:i w:val="0"/>
                      <w:color w:val="000000"/>
                      <w:sz w:val="16"/>
                    </w:rPr>
                    <w:t>[ ] Not reviewed   [ ] Complete   [ ] Action required   [ ] Risk accepted   [ ] N/A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EVIDENCE / DECISION / NOTES</w:t>
                  </w:r>
                </w:p>
                <w:p>
                  <w:pPr>
                    <w:keepNext/>
                    <w:keepLines/>
                    <w:spacing w:before="10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  <w:p>
                  <w:pPr>
                    <w:keepNext/>
                    <w:keepLines/>
                    <w:spacing w:before="4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4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ACTION REQUIRED / NEXT STEP</w:t>
                  </w:r>
                </w:p>
                <w:p>
                  <w:pPr>
                    <w:keepNext/>
                    <w:keepLines/>
                    <w:spacing w:before="8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 w:val="0"/>
                    <w:keepLines/>
                    <w:spacing w:before="0" w:after="0" w:line="240" w:lineRule="auto"/>
                  </w:pPr>
                  <w:r/>
                </w:p>
                <w:tbl>
                  <w:tblPr>
                    <w:tblW w:type="dxa" w:w="8742"/>
                    <w:jc w:val="center"/>
                    <w:tblLayout w:type="fixed"/>
                    <w:tblLook w:firstColumn="1" w:firstRow="1" w:lastColumn="0" w:lastRow="0" w:noHBand="0" w:noVBand="1" w:val="04A0"/>
                  </w:tblPr>
                  <w:tblGrid>
                    <w:gridCol w:w="3009"/>
                    <w:gridCol w:w="3009"/>
                    <w:gridCol w:w="3009"/>
                  </w:tblGrid>
                  <w:tr>
                    <w:tc>
                      <w:tcPr>
                        <w:tcW w:type="dxa" w:w="3458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Owner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Due date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Date closed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</w:tr>
                </w:tbl>
                <w:p>
                  <w:pPr>
                    <w:keepNext w:val="0"/>
                    <w:keepLines/>
                    <w:spacing w:after="0" w:line="20" w:lineRule="exact"/>
                  </w:pPr>
                </w:p>
              </w:tc>
            </w:tr>
          </w:tbl>
          <w:p/>
        </w:tc>
      </w:tr>
    </w:tbl>
    <w:p>
      <w:pPr>
        <w:keepNext w:val="0"/>
        <w:keepLines w:val="0"/>
        <w:spacing w:before="0" w:after="60" w:line="240" w:lineRule="auto"/>
      </w:pP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rPr>
          <w:cantSplit/>
        </w:trPr>
        <w:tc>
          <w:tcPr>
            <w:tcW w:type="dxa" w:w="9026"/>
            <w:tcMar>
              <w:top w:w="0" w:type="dxa"/>
              <w:start w:w="0" w:type="dxa"/>
              <w:bottom w:w="0" w:type="dxa"/>
              <w:end w:w="0" w:type="dxa"/>
            </w:tcMar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/>
            </w:pPr>
          </w:p>
          <w:tbl>
            <w:tblPr>
              <w:tblW w:type="dxa" w:w="9026"/>
              <w:jc w:val="center"/>
              <w:tblLayout w:type="fixed"/>
              <w:tblLook w:firstColumn="1" w:firstRow="1" w:lastColumn="0" w:lastRow="0" w:noHBand="0" w:noVBand="1" w:val="04A0"/>
            </w:tblPr>
            <w:tblGrid>
              <w:gridCol w:w="9026"/>
            </w:tblGrid>
            <w:tr>
              <w:trPr>
                <w:cantSplit/>
              </w:trPr>
              <w:tc>
                <w:tcPr>
                  <w:tcW w:type="dxa" w:w="9026"/>
                  <w:tcMar>
                    <w:top w:w="65" w:type="dxa"/>
                    <w:start w:w="110" w:type="dxa"/>
                    <w:bottom w:w="65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2F75B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FFFFFF"/>
                      <w:sz w:val="17"/>
                    </w:rPr>
                    <w:t>I4  |  RECOMMENDATION AND AWARD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000000"/>
                      <w:sz w:val="18"/>
                    </w:rPr>
                    <w:t>Prepare contract documents using the final agreed tender position.</w:t>
                  </w:r>
                </w:p>
                <w:p>
                  <w:pPr>
                    <w:keepNext/>
                    <w:keepLines/>
                    <w:spacing w:before="0" w:after="0" w:line="240" w:lineRule="auto"/>
                  </w:pPr>
                  <w:r>
                    <w:rPr>
                      <w:rFonts w:ascii="Arial" w:hAnsi="Arial" w:eastAsia="Arial" w:cs="Arial"/>
                      <w:b/>
                      <w:i/>
                      <w:color w:val="1F4E78"/>
                      <w:sz w:val="15"/>
                    </w:rPr>
                    <w:t xml:space="preserve">Guidance: </w:t>
                  </w:r>
                  <w:r>
                    <w:rPr>
                      <w:rFonts w:ascii="Arial" w:hAnsi="Arial" w:eastAsia="Arial" w:cs="Arial"/>
                      <w:b w:val="0"/>
                      <w:i/>
                      <w:color w:val="666666"/>
                      <w:sz w:val="15"/>
                    </w:rPr>
                    <w:t>Incorporate accepted clarifications and schedules without overwriting the original tender record.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F5F5F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6"/>
                    </w:rPr>
                    <w:t xml:space="preserve">STATUS   </w:t>
                  </w:r>
                  <w:r>
                    <w:rPr>
                      <w:rFonts w:ascii="Arial" w:hAnsi="Arial" w:eastAsia="Arial" w:cs="Arial"/>
                      <w:b w:val="0"/>
                      <w:i w:val="0"/>
                      <w:color w:val="000000"/>
                      <w:sz w:val="16"/>
                    </w:rPr>
                    <w:t>[ ] Not reviewed   [ ] Complete   [ ] Action required   [ ] Risk accepted   [ ] N/A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EVIDENCE / DECISION / NOTES</w:t>
                  </w:r>
                </w:p>
                <w:p>
                  <w:pPr>
                    <w:keepNext/>
                    <w:keepLines/>
                    <w:spacing w:before="10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  <w:p>
                  <w:pPr>
                    <w:keepNext/>
                    <w:keepLines/>
                    <w:spacing w:before="4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4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ACTION REQUIRED / NEXT STEP</w:t>
                  </w:r>
                </w:p>
                <w:p>
                  <w:pPr>
                    <w:keepNext/>
                    <w:keepLines/>
                    <w:spacing w:before="8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 w:val="0"/>
                    <w:keepLines/>
                    <w:spacing w:before="0" w:after="0" w:line="240" w:lineRule="auto"/>
                  </w:pPr>
                  <w:r/>
                </w:p>
                <w:tbl>
                  <w:tblPr>
                    <w:tblW w:type="dxa" w:w="8742"/>
                    <w:jc w:val="center"/>
                    <w:tblLayout w:type="fixed"/>
                    <w:tblLook w:firstColumn="1" w:firstRow="1" w:lastColumn="0" w:lastRow="0" w:noHBand="0" w:noVBand="1" w:val="04A0"/>
                  </w:tblPr>
                  <w:tblGrid>
                    <w:gridCol w:w="3009"/>
                    <w:gridCol w:w="3009"/>
                    <w:gridCol w:w="3009"/>
                  </w:tblGrid>
                  <w:tr>
                    <w:tc>
                      <w:tcPr>
                        <w:tcW w:type="dxa" w:w="3458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Owner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Due date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Date closed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</w:tr>
                </w:tbl>
                <w:p>
                  <w:pPr>
                    <w:keepNext w:val="0"/>
                    <w:keepLines/>
                    <w:spacing w:after="0" w:line="20" w:lineRule="exact"/>
                  </w:pPr>
                </w:p>
              </w:tc>
            </w:tr>
          </w:tbl>
          <w:p/>
        </w:tc>
      </w:tr>
    </w:tbl>
    <w:p>
      <w:pPr>
        <w:keepNext w:val="0"/>
        <w:keepLines w:val="0"/>
        <w:spacing w:before="0" w:after="60" w:line="240" w:lineRule="auto"/>
      </w:pP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rPr>
          <w:cantSplit/>
        </w:trPr>
        <w:tc>
          <w:tcPr>
            <w:tcW w:type="dxa" w:w="9026"/>
            <w:tcMar>
              <w:top w:w="0" w:type="dxa"/>
              <w:start w:w="0" w:type="dxa"/>
              <w:bottom w:w="0" w:type="dxa"/>
              <w:end w:w="0" w:type="dxa"/>
            </w:tcMar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/>
            </w:pPr>
          </w:p>
          <w:tbl>
            <w:tblPr>
              <w:tblW w:type="dxa" w:w="9026"/>
              <w:jc w:val="center"/>
              <w:tblLayout w:type="fixed"/>
              <w:tblLook w:firstColumn="1" w:firstRow="1" w:lastColumn="0" w:lastRow="0" w:noHBand="0" w:noVBand="1" w:val="04A0"/>
            </w:tblPr>
            <w:tblGrid>
              <w:gridCol w:w="9026"/>
            </w:tblGrid>
            <w:tr>
              <w:trPr>
                <w:cantSplit/>
              </w:trPr>
              <w:tc>
                <w:tcPr>
                  <w:tcW w:type="dxa" w:w="9026"/>
                  <w:tcMar>
                    <w:top w:w="65" w:type="dxa"/>
                    <w:start w:w="110" w:type="dxa"/>
                    <w:bottom w:w="65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2F75B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FFFFFF"/>
                      <w:sz w:val="17"/>
                    </w:rPr>
                    <w:t>I5  |  RECOMMENDATION AND AWARD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000000"/>
                      <w:sz w:val="18"/>
                    </w:rPr>
                    <w:t>Issue notifications and debrief information correctly.</w:t>
                  </w:r>
                </w:p>
                <w:p>
                  <w:pPr>
                    <w:keepNext/>
                    <w:keepLines/>
                    <w:spacing w:before="0" w:after="0" w:line="240" w:lineRule="auto"/>
                  </w:pPr>
                  <w:r>
                    <w:rPr>
                      <w:rFonts w:ascii="Arial" w:hAnsi="Arial" w:eastAsia="Arial" w:cs="Arial"/>
                      <w:b/>
                      <w:i/>
                      <w:color w:val="1F4E78"/>
                      <w:sz w:val="15"/>
                    </w:rPr>
                    <w:t xml:space="preserve">Guidance: </w:t>
                  </w:r>
                  <w:r>
                    <w:rPr>
                      <w:rFonts w:ascii="Arial" w:hAnsi="Arial" w:eastAsia="Arial" w:cs="Arial"/>
                      <w:b w:val="0"/>
                      <w:i/>
                      <w:color w:val="666666"/>
                      <w:sz w:val="15"/>
                    </w:rPr>
                    <w:t>Follow the applicable procurement procedure and avoid releasing confidential information from other bids.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  <w:shd w:fill="F5F5F5" w:val="clear"/>
                </w:tcPr>
                <w:p>
                  <w:pPr>
                    <w:keepNext/>
                    <w:keepLines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6"/>
                    </w:rPr>
                    <w:t xml:space="preserve">STATUS   </w:t>
                  </w:r>
                  <w:r>
                    <w:rPr>
                      <w:rFonts w:ascii="Arial" w:hAnsi="Arial" w:eastAsia="Arial" w:cs="Arial"/>
                      <w:b w:val="0"/>
                      <w:i w:val="0"/>
                      <w:color w:val="000000"/>
                      <w:sz w:val="16"/>
                    </w:rPr>
                    <w:t>[ ] Not reviewed   [ ] Complete   [ ] Action required   [ ] Risk accepted   [ ] N/A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6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EVIDENCE / DECISION / NOTES</w:t>
                  </w:r>
                </w:p>
                <w:p>
                  <w:pPr>
                    <w:keepNext/>
                    <w:keepLines/>
                    <w:spacing w:before="10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  <w:p>
                  <w:pPr>
                    <w:keepNext/>
                    <w:keepLines/>
                    <w:spacing w:before="4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/>
                    <w:keepLines/>
                    <w:spacing w:before="0" w:after="4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5"/>
                    </w:rPr>
                    <w:t>ACTION REQUIRED / NEXT STEP</w:t>
                  </w:r>
                </w:p>
                <w:p>
                  <w:pPr>
                    <w:keepNext/>
                    <w:keepLines/>
                    <w:spacing w:before="8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4"/>
                    </w:rPr>
                    <w:t>________________________________________________________________________________________________________</w:t>
                  </w:r>
                </w:p>
              </w:tc>
            </w:tr>
            <w:tr>
              <w:trPr>
                <w:cantSplit/>
              </w:trPr>
              <w:tc>
                <w:tcPr>
                  <w:tcW w:type="dxa" w:w="9026"/>
                  <w:tcMar>
                    <w:top w:w="70" w:type="dxa"/>
                    <w:start w:w="110" w:type="dxa"/>
                    <w:bottom w:w="70" w:type="dxa"/>
                    <w:end w:w="110" w:type="dxa"/>
                  </w:tcMar>
                  <w:tcBorders>
                    <w:top w:val="single" w:sz="5" w:color="A6A6A6"/>
                    <w:left w:val="single" w:sz="5" w:color="A6A6A6"/>
                    <w:bottom w:val="single" w:sz="5" w:color="A6A6A6"/>
                    <w:right w:val="single" w:sz="5" w:color="A6A6A6"/>
                  </w:tcBorders>
                </w:tcPr>
                <w:p>
                  <w:pPr>
                    <w:keepNext w:val="0"/>
                    <w:keepLines/>
                    <w:spacing w:before="0" w:after="0" w:line="240" w:lineRule="auto"/>
                  </w:pPr>
                  <w:r/>
                </w:p>
                <w:tbl>
                  <w:tblPr>
                    <w:tblW w:type="dxa" w:w="8742"/>
                    <w:jc w:val="center"/>
                    <w:tblLayout w:type="fixed"/>
                    <w:tblLook w:firstColumn="1" w:firstRow="1" w:lastColumn="0" w:lastRow="0" w:noHBand="0" w:noVBand="1" w:val="04A0"/>
                  </w:tblPr>
                  <w:tblGrid>
                    <w:gridCol w:w="3009"/>
                    <w:gridCol w:w="3009"/>
                    <w:gridCol w:w="3009"/>
                  </w:tblGrid>
                  <w:tr>
                    <w:tc>
                      <w:tcPr>
                        <w:tcW w:type="dxa" w:w="3458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Owner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Due date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  <w:tc>
                      <w:tcPr>
                        <w:tcW w:type="dxa" w:w="2665"/>
                        <w:tcMar>
                          <w:top w:w="45" w:type="dxa"/>
                          <w:start w:w="70" w:type="dxa"/>
                          <w:bottom w:w="45" w:type="dxa"/>
                          <w:end w:w="70" w:type="dxa"/>
                        </w:tcMar>
                        <w:tcBorders>
                          <w:top w:val="single" w:sz="4" w:color="B7B7B7"/>
                          <w:left w:val="single" w:sz="4" w:color="B7B7B7"/>
                          <w:bottom w:val="single" w:sz="4" w:color="B7B7B7"/>
                          <w:right w:val="single" w:sz="4" w:color="B7B7B7"/>
                        </w:tcBorders>
                      </w:tcPr>
                      <w:p>
                        <w:pPr>
                          <w:keepNext w:val="0"/>
                          <w:keepLines/>
                          <w:spacing w:before="0" w:after="20" w:line="240" w:lineRule="auto"/>
                        </w:pPr>
                        <w:r/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color w:val="1F4E78"/>
                            <w:sz w:val="15"/>
                          </w:rPr>
                          <w:t>Date closed</w:t>
                        </w:r>
                      </w:p>
                      <w:p>
                        <w:pPr>
                          <w:keepNext w:val="0"/>
                          <w:keepLines/>
                          <w:spacing w:before="0" w:after="0" w:line="240" w:lineRule="auto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color w:val="BFBFBF"/>
                            <w:sz w:val="14"/>
                          </w:rPr>
                          <w:t>____________________________</w:t>
                        </w:r>
                      </w:p>
                    </w:tc>
                  </w:tr>
                </w:tbl>
                <w:p>
                  <w:pPr>
                    <w:keepNext w:val="0"/>
                    <w:keepLines/>
                    <w:spacing w:after="0" w:line="20" w:lineRule="exact"/>
                  </w:pPr>
                </w:p>
              </w:tc>
            </w:tr>
          </w:tbl>
          <w:p/>
        </w:tc>
      </w:tr>
    </w:tbl>
    <w:p>
      <w:pPr>
        <w:keepNext w:val="0"/>
        <w:keepLines w:val="0"/>
        <w:spacing w:before="0" w:after="60" w:line="240" w:lineRule="auto"/>
      </w:pPr>
    </w:p>
    <w:p>
      <w:r>
        <w:rPr>
          <w:rFonts w:ascii="Arial" w:hAnsi="Arial" w:eastAsia="Arial" w:cs="Arial"/>
          <w:sz w:val="19"/>
        </w:rPr>
        <w:br w:type="page"/>
      </w: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c>
          <w:tcPr>
            <w:tcW w:type="dxa" w:w="9026"/>
            <w:shd w:fill="1F4E78" w:val="clear"/>
            <w:tcMar>
              <w:top w:w="120" w:type="dxa"/>
              <w:start w:w="150" w:type="dxa"/>
              <w:bottom w:w="110" w:type="dxa"/>
              <w:end w:w="150" w:type="dxa"/>
            </w:tcMar>
            <w:tcBorders>
              <w:top w:val="single" w:sz="8" w:color="1F4E78"/>
              <w:left w:val="single" w:sz="8" w:color="1F4E78"/>
              <w:bottom w:val="single" w:sz="8" w:color="1F4E78"/>
              <w:right w:val="single" w:sz="8" w:color="1F4E78"/>
            </w:tcBorders>
            <w:vAlign w:val="center"/>
          </w:tcPr>
          <w:p>
            <w:pPr>
              <w:keepNext w:val="0"/>
              <w:keepLines w:val="0"/>
              <w:spacing w:before="0" w:after="0" w:line="240" w:lineRule="auto"/>
            </w:pPr>
            <w:r>
              <w:rPr>
                <w:rFonts w:ascii="Arial" w:hAnsi="Arial" w:eastAsia="Arial" w:cs="Arial"/>
                <w:sz w:val="19"/>
              </w:rPr>
            </w:r>
            <w:r>
              <w:rPr>
                <w:rFonts w:ascii="Arial" w:hAnsi="Arial" w:eastAsia="Arial" w:cs="Arial"/>
                <w:b/>
                <w:i w:val="0"/>
                <w:color w:val="FFFFFF"/>
                <w:sz w:val="26"/>
              </w:rPr>
              <w:t>STAGE GATE DECISION</w:t>
            </w:r>
          </w:p>
        </w:tc>
      </w:tr>
    </w:tbl>
    <w:p>
      <w:pPr>
        <w:keepNext/>
        <w:keepLines w:val="0"/>
        <w:spacing w:before="160" w:after="60" w:line="240" w:lineRule="auto"/>
      </w:pPr>
      <w:r>
        <w:rPr>
          <w:rFonts w:ascii="Arial" w:hAnsi="Arial" w:eastAsia="Arial" w:cs="Arial"/>
          <w:b/>
          <w:i w:val="0"/>
          <w:color w:val="1F4E78"/>
          <w:sz w:val="19"/>
        </w:rPr>
        <w:t>Gate test</w:t>
      </w: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c>
          <w:tcPr>
            <w:tcW w:type="dxa" w:w="9026"/>
            <w:shd w:fill="EEF5FA" w:val="clear"/>
            <w:tcBorders>
              <w:top w:val="single" w:sz="6" w:color="2F75B5"/>
              <w:left w:val="single" w:sz="6" w:color="2F75B5"/>
              <w:bottom w:val="single" w:sz="6" w:color="2F75B5"/>
              <w:right w:val="single" w:sz="6" w:color="2F75B5"/>
            </w:tcBorders>
            <w:tcMar>
              <w:top w:w="120" w:type="dxa"/>
              <w:start w:w="130" w:type="dxa"/>
              <w:bottom w:w="120" w:type="dxa"/>
              <w:end w:w="130" w:type="dxa"/>
            </w:tcMar>
            <w:vAlign w:val="center"/>
          </w:tcPr>
          <w:p>
            <w:pPr>
              <w:keepNext w:val="0"/>
              <w:keepLines w:val="0"/>
              <w:spacing w:before="0" w:after="0" w:line="252" w:lineRule="auto"/>
            </w:pPr>
            <w:r>
              <w:rPr>
                <w:rFonts w:ascii="Arial" w:hAnsi="Arial" w:eastAsia="Arial" w:cs="Arial"/>
                <w:sz w:val="19"/>
              </w:rPr>
            </w:r>
            <w:r>
              <w:rPr>
                <w:rFonts w:ascii="Arial" w:hAnsi="Arial" w:eastAsia="Arial" w:cs="Arial"/>
                <w:b/>
                <w:i w:val="0"/>
                <w:color w:val="000000"/>
                <w:sz w:val="18"/>
              </w:rPr>
              <w:t>The preferred tender is compliant or its departures are understood, affordable, deliverable and demonstrably offers acceptable value and risk.</w:t>
            </w:r>
          </w:p>
        </w:tc>
      </w:tr>
    </w:tbl>
    <w:p>
      <w:pPr>
        <w:keepNext/>
        <w:keepLines w:val="0"/>
        <w:spacing w:before="160" w:after="80" w:line="240" w:lineRule="auto"/>
      </w:pPr>
      <w:r>
        <w:rPr>
          <w:rFonts w:ascii="Arial" w:hAnsi="Arial" w:eastAsia="Arial" w:cs="Arial"/>
          <w:b/>
          <w:i w:val="0"/>
          <w:color w:val="1F4E78"/>
          <w:sz w:val="19"/>
        </w:rPr>
        <w:t>Decision</w:t>
      </w: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rPr>
          <w:cantSplit/>
        </w:trPr>
        <w:tc>
          <w:tcPr>
            <w:tcW w:type="dxa" w:w="9026"/>
            <w:tcBorders>
              <w:top w:val="single" w:sz="5" w:color="B7B7B7"/>
              <w:left w:val="single" w:sz="5" w:color="B7B7B7"/>
              <w:bottom w:val="single" w:sz="5" w:color="B7B7B7"/>
              <w:right w:val="single" w:sz="5" w:color="B7B7B7"/>
            </w:tcBorders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keepLines w:val="0"/>
              <w:spacing w:before="0" w:after="0" w:line="240" w:lineRule="auto"/>
            </w:pPr>
            <w:r>
              <w:rPr>
                <w:rFonts w:ascii="Arial" w:hAnsi="Arial" w:eastAsia="Arial" w:cs="Arial"/>
                <w:sz w:val="19"/>
              </w:rPr>
            </w:r>
            <w:r>
              <w:rPr>
                <w:rFonts w:ascii="Arial" w:hAnsi="Arial" w:eastAsia="Arial" w:cs="Arial"/>
                <w:b/>
                <w:i w:val="0"/>
                <w:color w:val="000000"/>
                <w:sz w:val="18"/>
              </w:rPr>
              <w:t>[ ] Approved to proceed    [ ] Approved with conditions    [ ] Do not proceed    [ ] Review not yet completed</w:t>
            </w:r>
          </w:p>
        </w:tc>
      </w:tr>
      <w:tr>
        <w:trPr>
          <w:cantSplit/>
        </w:trPr>
        <w:tc>
          <w:tcPr>
            <w:tcW w:type="dxa" w:w="9026"/>
            <w:tcBorders>
              <w:top w:val="single" w:sz="5" w:color="B7B7B7"/>
              <w:left w:val="single" w:sz="5" w:color="B7B7B7"/>
              <w:bottom w:val="single" w:sz="5" w:color="B7B7B7"/>
              <w:right w:val="single" w:sz="5" w:color="B7B7B7"/>
            </w:tcBorders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r>
              <w:rPr>
                <w:rFonts w:ascii="Arial" w:hAnsi="Arial" w:eastAsia="Arial" w:cs="Arial"/>
                <w:sz w:val="19"/>
              </w:rPr>
            </w:r>
          </w:p>
          <w:tbl>
            <w:tblPr>
              <w:tblW w:type="dxa" w:w="8742"/>
              <w:tblLayout w:type="fixed"/>
              <w:tblLook w:firstColumn="1" w:firstRow="1" w:lastColumn="0" w:lastRow="0" w:noHBand="0" w:noVBand="1" w:val="04A0"/>
            </w:tblPr>
            <w:tblGrid>
              <w:gridCol w:w="4513"/>
              <w:gridCol w:w="4513"/>
            </w:tblGrid>
            <w:tr>
              <w:tc>
                <w:tcPr>
                  <w:tcW w:type="dxa" w:w="5386"/>
                  <w:tcBorders>
                    <w:top w:val="single" w:sz="4" w:color="B7B7B7"/>
                    <w:left w:val="single" w:sz="4" w:color="B7B7B7"/>
                    <w:bottom w:val="single" w:sz="4" w:color="B7B7B7"/>
                    <w:right w:val="single" w:sz="4" w:color="B7B7B7"/>
                  </w:tcBorders>
                </w:tcPr>
                <w:p>
                  <w:pPr>
                    <w:keepNext w:val="0"/>
                    <w:keepLines w:val="0"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6"/>
                    </w:rPr>
                    <w:t>Approved by</w:t>
                  </w:r>
                </w:p>
                <w:p>
                  <w:pPr>
                    <w:keepNext w:val="0"/>
                    <w:keepLines w:val="0"/>
                    <w:spacing w:before="10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6"/>
                    </w:rPr>
                    <w:t>______________________________________________</w:t>
                  </w:r>
                </w:p>
              </w:tc>
              <w:tc>
                <w:tcPr>
                  <w:tcW w:type="dxa" w:w="3402"/>
                  <w:tcBorders>
                    <w:top w:val="single" w:sz="4" w:color="B7B7B7"/>
                    <w:left w:val="single" w:sz="4" w:color="B7B7B7"/>
                    <w:bottom w:val="single" w:sz="4" w:color="B7B7B7"/>
                    <w:right w:val="single" w:sz="4" w:color="B7B7B7"/>
                  </w:tcBorders>
                </w:tcPr>
                <w:p>
                  <w:pPr>
                    <w:keepNext w:val="0"/>
                    <w:keepLines w:val="0"/>
                    <w:spacing w:before="0" w:after="0" w:line="240" w:lineRule="auto"/>
                  </w:pPr>
                  <w:r/>
                  <w:r>
                    <w:rPr>
                      <w:rFonts w:ascii="Arial" w:hAnsi="Arial" w:eastAsia="Arial" w:cs="Arial"/>
                      <w:b/>
                      <w:i w:val="0"/>
                      <w:color w:val="1F4E78"/>
                      <w:sz w:val="16"/>
                    </w:rPr>
                    <w:t>Date</w:t>
                  </w:r>
                </w:p>
                <w:p>
                  <w:pPr>
                    <w:keepNext w:val="0"/>
                    <w:keepLines w:val="0"/>
                    <w:spacing w:before="100" w:after="0" w:line="240" w:lineRule="auto"/>
                  </w:pPr>
                  <w:r>
                    <w:rPr>
                      <w:rFonts w:ascii="Arial" w:hAnsi="Arial" w:eastAsia="Arial" w:cs="Arial"/>
                      <w:b w:val="0"/>
                      <w:i w:val="0"/>
                      <w:color w:val="BFBFBF"/>
                      <w:sz w:val="16"/>
                    </w:rPr>
                    <w:t>______________________________________________</w:t>
                  </w:r>
                </w:p>
              </w:tc>
            </w:tr>
          </w:tbl>
          <w:p/>
        </w:tc>
      </w:tr>
    </w:tbl>
    <w:p>
      <w:pPr>
        <w:keepNext/>
        <w:keepLines w:val="0"/>
        <w:spacing w:before="160" w:after="60" w:line="240" w:lineRule="auto"/>
      </w:pPr>
      <w:r>
        <w:rPr>
          <w:rFonts w:ascii="Arial" w:hAnsi="Arial" w:eastAsia="Arial" w:cs="Arial"/>
          <w:b/>
          <w:i w:val="0"/>
          <w:color w:val="1F4E78"/>
          <w:sz w:val="19"/>
        </w:rPr>
        <w:t>Conditions, exceptions and residual risks</w:t>
      </w:r>
    </w:p>
    <w:tbl>
      <w:tblPr>
        <w:tblW w:type="dxa" w:w="9026"/>
        <w:jc w:val="center"/>
        <w:tblLayout w:type="fixed"/>
        <w:tblLook w:firstColumn="1" w:firstRow="1" w:lastColumn="0" w:lastRow="0" w:noHBand="0" w:noVBand="1" w:val="04A0"/>
      </w:tblPr>
      <w:tblGrid>
        <w:gridCol w:w="9026"/>
      </w:tblGrid>
      <w:tr>
        <w:tc>
          <w:tcPr>
            <w:tcW w:type="dxa" w:w="9026"/>
            <w:tcBorders>
              <w:top w:val="single" w:sz="5" w:color="B7B7B7"/>
              <w:left w:val="single" w:sz="5" w:color="B7B7B7"/>
              <w:bottom w:val="single" w:sz="5" w:color="B7B7B7"/>
              <w:right w:val="single" w:sz="5" w:color="B7B7B7"/>
            </w:tcBorders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keepLines w:val="0"/>
              <w:spacing w:before="0" w:after="0" w:line="240" w:lineRule="auto"/>
            </w:pPr>
            <w:r>
              <w:rPr>
                <w:rFonts w:ascii="Arial" w:hAnsi="Arial" w:eastAsia="Arial" w:cs="Arial"/>
                <w:sz w:val="19"/>
              </w:rPr>
            </w:r>
            <w:r>
              <w:rPr>
                <w:rFonts w:ascii="Arial" w:hAnsi="Arial" w:eastAsia="Arial" w:cs="Arial"/>
                <w:b w:val="0"/>
                <w:i/>
                <w:color w:val="666666"/>
                <w:sz w:val="16"/>
              </w:rPr>
              <w:t>Record every condition or accepted exception, together with its owner and completion date where relevant.</w:t>
            </w:r>
          </w:p>
          <w:p>
            <w:pPr>
              <w:keepNext w:val="0"/>
              <w:keepLines w:val="0"/>
              <w:spacing w:before="140" w:after="0" w:line="240" w:lineRule="auto"/>
            </w:pPr>
            <w:r>
              <w:rPr>
                <w:rFonts w:ascii="Arial" w:hAnsi="Arial" w:eastAsia="Arial" w:cs="Arial"/>
                <w:b w:val="0"/>
                <w:i w:val="0"/>
                <w:color w:val="BFBFBF"/>
                <w:sz w:val="15"/>
              </w:rPr>
              <w:t>________________________________________________________________________________________________________</w:t>
            </w:r>
          </w:p>
          <w:p>
            <w:pPr>
              <w:keepNext w:val="0"/>
              <w:keepLines w:val="0"/>
              <w:spacing w:before="140" w:after="0" w:line="240" w:lineRule="auto"/>
            </w:pPr>
            <w:r>
              <w:rPr>
                <w:rFonts w:ascii="Arial" w:hAnsi="Arial" w:eastAsia="Arial" w:cs="Arial"/>
                <w:b w:val="0"/>
                <w:i w:val="0"/>
                <w:color w:val="BFBFBF"/>
                <w:sz w:val="15"/>
              </w:rPr>
              <w:t>________________________________________________________________________________________________________</w:t>
            </w:r>
          </w:p>
          <w:p>
            <w:pPr>
              <w:keepNext w:val="0"/>
              <w:keepLines w:val="0"/>
              <w:spacing w:before="140" w:after="0" w:line="240" w:lineRule="auto"/>
            </w:pPr>
            <w:r>
              <w:rPr>
                <w:rFonts w:ascii="Arial" w:hAnsi="Arial" w:eastAsia="Arial" w:cs="Arial"/>
                <w:b w:val="0"/>
                <w:i w:val="0"/>
                <w:color w:val="BFBFBF"/>
                <w:sz w:val="15"/>
              </w:rPr>
              <w:t>________________________________________________________________________________________________________</w:t>
            </w:r>
          </w:p>
          <w:p>
            <w:pPr>
              <w:keepNext w:val="0"/>
              <w:keepLines w:val="0"/>
              <w:spacing w:before="140" w:after="0" w:line="240" w:lineRule="auto"/>
            </w:pPr>
            <w:r>
              <w:rPr>
                <w:rFonts w:ascii="Arial" w:hAnsi="Arial" w:eastAsia="Arial" w:cs="Arial"/>
                <w:b w:val="0"/>
                <w:i w:val="0"/>
                <w:color w:val="BFBFBF"/>
                <w:sz w:val="15"/>
              </w:rPr>
              <w:t>________________________________________________________________________________________________________</w:t>
            </w:r>
          </w:p>
          <w:p>
            <w:pPr>
              <w:keepNext w:val="0"/>
              <w:keepLines w:val="0"/>
              <w:spacing w:before="140" w:after="0" w:line="240" w:lineRule="auto"/>
            </w:pPr>
            <w:r>
              <w:rPr>
                <w:rFonts w:ascii="Arial" w:hAnsi="Arial" w:eastAsia="Arial" w:cs="Arial"/>
                <w:b w:val="0"/>
                <w:i w:val="0"/>
                <w:color w:val="BFBFBF"/>
                <w:sz w:val="15"/>
              </w:rPr>
              <w:t>________________________________________________________________________________________________________</w:t>
            </w:r>
          </w:p>
          <w:p>
            <w:pPr>
              <w:keepNext w:val="0"/>
              <w:keepLines w:val="0"/>
              <w:spacing w:before="140" w:after="0" w:line="240" w:lineRule="auto"/>
            </w:pPr>
            <w:r>
              <w:rPr>
                <w:rFonts w:ascii="Arial" w:hAnsi="Arial" w:eastAsia="Arial" w:cs="Arial"/>
                <w:b w:val="0"/>
                <w:i w:val="0"/>
                <w:color w:val="BFBFBF"/>
                <w:sz w:val="15"/>
              </w:rPr>
              <w:t>________________________________________________________________________________________________________</w:t>
            </w:r>
          </w:p>
          <w:p>
            <w:pPr>
              <w:keepNext w:val="0"/>
              <w:keepLines w:val="0"/>
              <w:spacing w:before="140" w:after="0" w:line="240" w:lineRule="auto"/>
            </w:pPr>
            <w:r>
              <w:rPr>
                <w:rFonts w:ascii="Arial" w:hAnsi="Arial" w:eastAsia="Arial" w:cs="Arial"/>
                <w:b w:val="0"/>
                <w:i w:val="0"/>
                <w:color w:val="BFBFBF"/>
                <w:sz w:val="15"/>
              </w:rPr>
              <w:t>________________________________________________________________________________________________________</w:t>
            </w:r>
          </w:p>
        </w:tc>
      </w:tr>
    </w:tbl>
    <w:p>
      <w:pPr>
        <w:keepNext w:val="0"/>
        <w:keepLines w:val="0"/>
        <w:spacing w:before="160" w:after="0" w:line="240" w:lineRule="auto"/>
      </w:pPr>
      <w:r>
        <w:rPr>
          <w:rFonts w:ascii="Arial" w:hAnsi="Arial" w:eastAsia="Arial" w:cs="Arial"/>
          <w:b w:val="0"/>
          <w:i/>
          <w:color w:val="666666"/>
          <w:sz w:val="15"/>
        </w:rPr>
        <w:t>Building Project Checklists — expanded downloadable resource | Version 1.0, 22 July 2026. For client-side project governance. Confirm current legislation, contract terms, organisational procedures and project-specific professional advice.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440" w:right="1440" w:bottom="1440" w:left="1440" w:header="369" w:footer="36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keepNext w:val="0"/>
      <w:keepLines w:val="0"/>
      <w:spacing w:before="0" w:after="0" w:line="240" w:lineRule="auto"/>
      <w:jc w:val="center"/>
    </w:pPr>
    <w:r>
      <w:rPr>
        <w:rFonts w:ascii="Arial" w:hAnsi="Arial" w:eastAsia="Arial" w:cs="Arial"/>
        <w:b w:val="0"/>
        <w:i w:val="0"/>
        <w:color w:val="666666"/>
        <w:sz w:val="15"/>
      </w:rPr>
      <w:t xml:space="preserve">Expanded downloadable resource  |  Chapter 05  |  Page </w:t>
    </w:r>
    <w:r>
      <w:rPr>
        <w:rFonts w:ascii="Arial" w:hAnsi="Arial" w:eastAsia="Arial" w:cs="Arial"/>
        <w:color w:val="666666"/>
        <w:sz w:val="17"/>
      </w:rPr>
      <w:fldChar w:fldCharType="begin"/>
      <w:instrText xml:space="preserve">PAGE</w:instrText>
      <w:fldChar w:fldCharType="separate"/>
      <w:t>1</w:t>
      <w:fldChar w:fldCharType="end"/>
    </w:r>
    <w:r>
      <w:rPr>
        <w:rFonts w:ascii="Arial" w:hAnsi="Arial" w:eastAsia="Arial" w:cs="Arial"/>
        <w:b w:val="0"/>
        <w:i w:val="0"/>
        <w:color w:val="666666"/>
        <w:sz w:val="15"/>
      </w:rPr>
      <w:t xml:space="preserve"> of </w:t>
    </w:r>
    <w:r>
      <w:rPr>
        <w:rFonts w:ascii="Arial" w:hAnsi="Arial" w:eastAsia="Arial" w:cs="Arial"/>
        <w:color w:val="666666"/>
        <w:sz w:val="17"/>
      </w:rPr>
      <w:fldChar w:fldCharType="begin"/>
      <w:instrText xml:space="preserve">NUMPAGES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keepNext w:val="0"/>
      <w:keepLines w:val="0"/>
      <w:spacing w:before="0" w:after="40" w:line="240" w:lineRule="auto"/>
      <w:jc w:val="left"/>
      <w:pBdr>
        <w:bottom w:val="single" w:sz="6" w:space="2" w:color="1F4E78"/>
      </w:pBdr>
    </w:pPr>
    <w:r>
      <w:rPr>
        <w:rFonts w:ascii="Arial" w:hAnsi="Arial" w:eastAsia="Arial" w:cs="Arial"/>
        <w:b/>
        <w:i w:val="0"/>
        <w:color w:val="1F4E78"/>
        <w:sz w:val="15"/>
      </w:rPr>
      <w:t>BUILDING PROJECT CHECKLISTS</w:t>
    </w:r>
    <w:r>
      <w:rPr>
        <w:rFonts w:ascii="Arial" w:hAnsi="Arial" w:eastAsia="Arial" w:cs="Arial"/>
        <w:b w:val="0"/>
        <w:i w:val="0"/>
        <w:color w:val="666666"/>
        <w:sz w:val="15"/>
      </w:rPr>
      <w:t xml:space="preserve">  |  Tender Comparison and Return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 w:line="240" w:lineRule="auto"/>
    </w:pPr>
    <w:rPr>
      <w:rFonts w:ascii="Arial" w:hAnsi="Arial" w:eastAsia="Arial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0" w:after="8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1F4E78"/>
      <w:sz w:val="2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0" w:after="8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1F4E78"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0" w:after="80"/>
      <w:outlineLvl w:val="2"/>
    </w:pPr>
    <w:rPr>
      <w:rFonts w:asciiTheme="majorHAnsi" w:eastAsiaTheme="majorEastAsia" w:hAnsiTheme="majorHAnsi" w:cstheme="majorBidi" w:ascii="Arial" w:hAnsi="Arial" w:eastAsia="Arial"/>
      <w:b/>
      <w:bCs/>
      <w:color w:val="1F4E78"/>
      <w:sz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80" w:line="240" w:lineRule="auto" w:before="0"/>
      <w:contextualSpacing/>
    </w:pPr>
    <w:rPr>
      <w:rFonts w:asciiTheme="majorHAnsi" w:eastAsiaTheme="majorEastAsia" w:hAnsiTheme="majorHAnsi" w:cstheme="majorBidi" w:ascii="Arial" w:hAnsi="Arial" w:eastAsia="Arial"/>
      <w:b/>
      <w:color w:val="FFFFFF"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05. Tender Comparison and Return Expanded Checklist</dc:title>
  <dc:subject>Expanded client-side building project checklist</dc:subject>
  <dc:creator>Chris Wilkinson</dc:creator>
  <cp:keywords/>
  <dc:description>A4 portrait printable expanded checklist resource.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